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bookmarkStart w:id="0" w:name="_GoBack"/>
      <w:bookmarkEnd w:id="0"/>
      <w:r w:rsidRPr="009C5D5B">
        <w:rPr>
          <w:b/>
          <w:bCs/>
          <w:lang w:val="ru-RU"/>
        </w:rPr>
        <w:t xml:space="preserve">Муниципальное бюджетное общеобразовательное учреждение 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>«Средняя общеобразовательная школа № 2 с. Киргиз – Мияки</w:t>
      </w: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 муниципального района Миякинский район Республики Башкортостан»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A01553" w:rsidTr="00A01553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553" w:rsidRPr="009C5D5B" w:rsidRDefault="00A01553" w:rsidP="00A01553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«Рассмотрен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Руководитель  </w:t>
            </w:r>
            <w:r>
              <w:rPr>
                <w:lang w:val="ru-RU"/>
              </w:rPr>
              <w:t>Ш</w:t>
            </w:r>
            <w:r w:rsidRPr="009C5D5B">
              <w:rPr>
                <w:lang w:val="ru-RU"/>
              </w:rPr>
              <w:t xml:space="preserve">МО 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/</w:t>
            </w:r>
            <w:r>
              <w:rPr>
                <w:lang w:val="ru-RU"/>
              </w:rPr>
              <w:t>Галинурова Е.А.</w:t>
            </w:r>
            <w:r w:rsidRPr="009C5D5B">
              <w:rPr>
                <w:lang w:val="ru-RU"/>
              </w:rPr>
              <w:t>/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Протокол № __1___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от  «2</w:t>
            </w:r>
            <w:r w:rsidR="00C1519B">
              <w:rPr>
                <w:lang w:val="ru-RU"/>
              </w:rPr>
              <w:t>8</w:t>
            </w:r>
            <w:r w:rsidRPr="009C5D5B">
              <w:rPr>
                <w:lang w:val="ru-RU"/>
              </w:rPr>
              <w:t>» августа 201</w:t>
            </w:r>
            <w:r>
              <w:rPr>
                <w:lang w:val="ru-RU"/>
              </w:rPr>
              <w:t>8</w:t>
            </w:r>
            <w:r w:rsidRPr="009C5D5B">
              <w:rPr>
                <w:lang w:val="ru-RU"/>
              </w:rPr>
              <w:t>г.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553" w:rsidRPr="009C5D5B" w:rsidRDefault="00A01553" w:rsidP="00A01553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«Согласован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Заместитель директора по УВР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/</w:t>
            </w:r>
            <w:r>
              <w:rPr>
                <w:lang w:val="ru-RU"/>
              </w:rPr>
              <w:t>Рахматуллина З.Х.</w:t>
            </w:r>
            <w:r w:rsidRPr="009C5D5B">
              <w:rPr>
                <w:lang w:val="ru-RU"/>
              </w:rPr>
              <w:t>/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  <w:r w:rsidRPr="009C5D5B">
              <w:rPr>
                <w:lang w:val="ru-RU"/>
              </w:rPr>
              <w:t xml:space="preserve"> </w:t>
            </w:r>
            <w:r>
              <w:t>«__»____________201</w:t>
            </w:r>
            <w:r>
              <w:rPr>
                <w:lang w:val="ru-RU"/>
              </w:rPr>
              <w:t>8</w:t>
            </w:r>
            <w:r>
              <w:t>г.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553" w:rsidRPr="009C5D5B" w:rsidRDefault="00A01553" w:rsidP="00A01553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«Утвержден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Директор МБОУ СОШ </w:t>
            </w: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A01553" w:rsidRPr="009C5D5B" w:rsidRDefault="00A01553" w:rsidP="00A01553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 /Дедух В.Д./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  <w:r>
              <w:t>ФИО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  <w:r>
              <w:t>Приказ № _____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  <w:r>
              <w:t xml:space="preserve"> от «__»_____________201</w:t>
            </w:r>
            <w:r>
              <w:rPr>
                <w:lang w:val="ru-RU"/>
              </w:rPr>
              <w:t>8</w:t>
            </w:r>
            <w:r>
              <w:t>г.</w:t>
            </w:r>
          </w:p>
          <w:p w:rsidR="00A01553" w:rsidRDefault="00A01553" w:rsidP="00A01553">
            <w:pPr>
              <w:tabs>
                <w:tab w:val="left" w:pos="9288"/>
              </w:tabs>
              <w:jc w:val="center"/>
            </w:pPr>
          </w:p>
        </w:tc>
      </w:tr>
    </w:tbl>
    <w:p w:rsidR="00A01553" w:rsidRDefault="00A01553" w:rsidP="00A01553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РАБОЧАЯ ПРОГРАММА УЧИТЕЛЯ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>Галинуровой Екатерины Александровны, первая категория,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по  </w:t>
      </w:r>
      <w:r>
        <w:rPr>
          <w:b/>
          <w:sz w:val="28"/>
          <w:szCs w:val="28"/>
          <w:u w:val="single"/>
          <w:lang w:val="ru-RU"/>
        </w:rPr>
        <w:t xml:space="preserve">БИОЛОГИИ </w:t>
      </w:r>
      <w:r w:rsidRPr="009C5D5B">
        <w:rPr>
          <w:b/>
          <w:sz w:val="28"/>
          <w:szCs w:val="28"/>
          <w:u w:val="single"/>
          <w:lang w:val="ru-RU"/>
        </w:rPr>
        <w:t xml:space="preserve"> для </w:t>
      </w:r>
      <w:r>
        <w:rPr>
          <w:b/>
          <w:sz w:val="28"/>
          <w:szCs w:val="28"/>
          <w:u w:val="single"/>
          <w:lang w:val="ru-RU"/>
        </w:rPr>
        <w:t>5</w:t>
      </w:r>
      <w:r w:rsidRPr="009C5D5B">
        <w:rPr>
          <w:b/>
          <w:sz w:val="28"/>
          <w:szCs w:val="28"/>
          <w:u w:val="single"/>
          <w:lang w:val="ru-RU"/>
        </w:rPr>
        <w:t>-9 класс</w:t>
      </w:r>
      <w:r>
        <w:rPr>
          <w:b/>
          <w:sz w:val="28"/>
          <w:szCs w:val="28"/>
          <w:u w:val="single"/>
          <w:lang w:val="ru-RU"/>
        </w:rPr>
        <w:t>ов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  <w:r w:rsidR="00C1519B">
        <w:rPr>
          <w:b/>
          <w:sz w:val="28"/>
          <w:szCs w:val="28"/>
          <w:u w:val="single"/>
          <w:lang w:val="ru-RU"/>
        </w:rPr>
        <w:t>5 лет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(сроки реализации)</w:t>
      </w: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b/>
          <w:i/>
          <w:sz w:val="48"/>
          <w:szCs w:val="48"/>
          <w:u w:val="single"/>
          <w:lang w:val="ru-RU"/>
        </w:rPr>
      </w:pPr>
    </w:p>
    <w:p w:rsidR="00A01553" w:rsidRPr="009C5D5B" w:rsidRDefault="00A01553" w:rsidP="00A01553">
      <w:pPr>
        <w:tabs>
          <w:tab w:val="left" w:pos="9648"/>
        </w:tabs>
        <w:ind w:left="360"/>
        <w:jc w:val="center"/>
        <w:rPr>
          <w:lang w:val="ru-RU"/>
        </w:rPr>
      </w:pPr>
    </w:p>
    <w:p w:rsidR="00A01553" w:rsidRDefault="00A01553" w:rsidP="00A01553">
      <w:pPr>
        <w:pStyle w:val="21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A01553" w:rsidRPr="00C74932" w:rsidRDefault="00A01553" w:rsidP="00A01553">
      <w:pPr>
        <w:rPr>
          <w:lang w:val="ru-RU"/>
        </w:rPr>
      </w:pPr>
    </w:p>
    <w:p w:rsidR="00A01553" w:rsidRPr="00650299" w:rsidRDefault="00A01553" w:rsidP="00A01553">
      <w:pPr>
        <w:rPr>
          <w:lang w:val="ru-RU"/>
        </w:rPr>
      </w:pPr>
    </w:p>
    <w:p w:rsidR="00A01553" w:rsidRPr="00650299" w:rsidRDefault="00A01553" w:rsidP="00A01553">
      <w:pPr>
        <w:rPr>
          <w:lang w:val="ru-RU"/>
        </w:rPr>
      </w:pPr>
    </w:p>
    <w:p w:rsidR="00A01553" w:rsidRPr="00650299" w:rsidRDefault="00A01553" w:rsidP="00A01553">
      <w:pPr>
        <w:rPr>
          <w:lang w:val="ru-RU"/>
        </w:rPr>
      </w:pPr>
    </w:p>
    <w:p w:rsidR="00A01553" w:rsidRPr="00650299" w:rsidRDefault="00A01553" w:rsidP="00A01553">
      <w:pPr>
        <w:rPr>
          <w:lang w:val="ru-RU"/>
        </w:rPr>
      </w:pPr>
    </w:p>
    <w:p w:rsidR="00A01553" w:rsidRPr="00650299" w:rsidRDefault="00A01553" w:rsidP="00A01553">
      <w:pPr>
        <w:rPr>
          <w:lang w:val="ru-RU"/>
        </w:rPr>
      </w:pPr>
    </w:p>
    <w:p w:rsidR="00A01553" w:rsidRDefault="00A01553" w:rsidP="00A01553">
      <w:pPr>
        <w:rPr>
          <w:lang w:val="ru-RU"/>
        </w:rPr>
      </w:pPr>
    </w:p>
    <w:p w:rsidR="00A01553" w:rsidRPr="00302564" w:rsidRDefault="00A01553" w:rsidP="00A01553">
      <w:pPr>
        <w:rPr>
          <w:lang w:val="ru-RU"/>
        </w:rPr>
      </w:pPr>
    </w:p>
    <w:p w:rsidR="008D7FAB" w:rsidRPr="00302564" w:rsidRDefault="008D7FAB" w:rsidP="00A01553">
      <w:pPr>
        <w:rPr>
          <w:lang w:val="ru-RU"/>
        </w:rPr>
      </w:pPr>
    </w:p>
    <w:p w:rsidR="008D7FAB" w:rsidRPr="00302564" w:rsidRDefault="008D7FAB" w:rsidP="00A01553">
      <w:pPr>
        <w:rPr>
          <w:lang w:val="ru-RU"/>
        </w:rPr>
      </w:pPr>
    </w:p>
    <w:p w:rsidR="008D7FAB" w:rsidRPr="00302564" w:rsidRDefault="008D7FAB" w:rsidP="00A01553">
      <w:pPr>
        <w:rPr>
          <w:lang w:val="ru-RU"/>
        </w:rPr>
      </w:pPr>
    </w:p>
    <w:p w:rsidR="008D7FAB" w:rsidRPr="00302564" w:rsidRDefault="008D7FAB" w:rsidP="00A01553">
      <w:pPr>
        <w:rPr>
          <w:lang w:val="ru-RU"/>
        </w:rPr>
      </w:pPr>
    </w:p>
    <w:p w:rsidR="00A01553" w:rsidRDefault="00A01553" w:rsidP="00A01553">
      <w:pPr>
        <w:pStyle w:val="2"/>
        <w:tabs>
          <w:tab w:val="left" w:pos="976"/>
        </w:tabs>
        <w:spacing w:before="231" w:line="240" w:lineRule="auto"/>
        <w:ind w:left="555" w:right="117"/>
        <w:jc w:val="both"/>
        <w:rPr>
          <w:lang w:val="ru-RU"/>
        </w:rPr>
      </w:pPr>
      <w:bookmarkStart w:id="1" w:name="_TOC_250015"/>
      <w:r>
        <w:rPr>
          <w:lang w:val="ru-RU"/>
        </w:rPr>
        <w:t>1.</w:t>
      </w:r>
      <w:r w:rsidRPr="00224324">
        <w:rPr>
          <w:lang w:val="ru-RU"/>
        </w:rPr>
        <w:t xml:space="preserve"> </w:t>
      </w:r>
      <w:r w:rsidRPr="00BE4493">
        <w:rPr>
          <w:lang w:val="ru-RU"/>
        </w:rPr>
        <w:t xml:space="preserve">Планируемые результаты освоения обучающимися </w:t>
      </w:r>
      <w:r>
        <w:rPr>
          <w:lang w:val="ru-RU"/>
        </w:rPr>
        <w:t>курса биологии</w:t>
      </w:r>
      <w:r w:rsidRPr="00BE4493">
        <w:rPr>
          <w:lang w:val="ru-RU"/>
        </w:rPr>
        <w:t xml:space="preserve"> основной образовательной программы основного общего</w:t>
      </w:r>
      <w:bookmarkEnd w:id="1"/>
      <w:r>
        <w:rPr>
          <w:lang w:val="ru-RU"/>
        </w:rPr>
        <w:t xml:space="preserve"> </w:t>
      </w:r>
      <w:r w:rsidRPr="00BE4493">
        <w:rPr>
          <w:lang w:val="ru-RU"/>
        </w:rPr>
        <w:t>образования</w:t>
      </w:r>
    </w:p>
    <w:p w:rsidR="00A01553" w:rsidRPr="00224324" w:rsidRDefault="00A01553" w:rsidP="00A01553">
      <w:pPr>
        <w:rPr>
          <w:lang w:val="ru-RU"/>
        </w:rPr>
      </w:pPr>
    </w:p>
    <w:p w:rsidR="00A01553" w:rsidRPr="00BE4493" w:rsidRDefault="00A01553" w:rsidP="00A01553">
      <w:pPr>
        <w:pStyle w:val="a7"/>
        <w:ind w:left="0" w:firstLine="567"/>
        <w:jc w:val="left"/>
        <w:rPr>
          <w:lang w:val="ru-RU"/>
        </w:rPr>
      </w:pPr>
      <w:r w:rsidRPr="00BE4493">
        <w:rPr>
          <w:lang w:val="ru-RU"/>
        </w:rPr>
        <w:t>В структуре планируемых результатов выделя</w:t>
      </w:r>
      <w:r>
        <w:rPr>
          <w:lang w:val="ru-RU"/>
        </w:rPr>
        <w:t>ю</w:t>
      </w:r>
      <w:r w:rsidRPr="00BE4493">
        <w:rPr>
          <w:lang w:val="ru-RU"/>
        </w:rPr>
        <w:t>тся следующие группы:</w:t>
      </w:r>
    </w:p>
    <w:p w:rsidR="00A01553" w:rsidRPr="00BE4493" w:rsidRDefault="00A01553" w:rsidP="00C50377">
      <w:pPr>
        <w:pStyle w:val="a9"/>
        <w:numPr>
          <w:ilvl w:val="3"/>
          <w:numId w:val="7"/>
        </w:numPr>
        <w:tabs>
          <w:tab w:val="left" w:pos="1050"/>
        </w:tabs>
        <w:ind w:left="0" w:right="113" w:firstLine="567"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</w:t>
      </w:r>
      <w:r>
        <w:rPr>
          <w:sz w:val="24"/>
          <w:lang w:val="ru-RU"/>
        </w:rPr>
        <w:t>в. Оценка достижения этой груп</w:t>
      </w:r>
      <w:r w:rsidRPr="00BE4493">
        <w:rPr>
          <w:sz w:val="24"/>
          <w:lang w:val="ru-RU"/>
        </w:rPr>
        <w:t>пы планируемых результатов ведется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 ходе процедур, допускающих предоставление и использование исключительно неперсонифицированной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информации.</w:t>
      </w:r>
    </w:p>
    <w:p w:rsidR="00A01553" w:rsidRPr="00BE4493" w:rsidRDefault="00A01553" w:rsidP="00C50377">
      <w:pPr>
        <w:pStyle w:val="a9"/>
        <w:numPr>
          <w:ilvl w:val="3"/>
          <w:numId w:val="7"/>
        </w:numPr>
        <w:tabs>
          <w:tab w:val="left" w:pos="933"/>
        </w:tabs>
        <w:ind w:left="0" w:right="113" w:firstLine="567"/>
        <w:contextualSpacing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Метапредметные результаты освоения основной образовательной программы представлены в соответствии с подгруппами универсальных учебных действий, раскрывают и детализируют основные направленности метапредметных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результатов.</w:t>
      </w:r>
    </w:p>
    <w:p w:rsidR="00A01553" w:rsidRPr="00BE4493" w:rsidRDefault="00A01553" w:rsidP="00C50377">
      <w:pPr>
        <w:pStyle w:val="a9"/>
        <w:numPr>
          <w:ilvl w:val="3"/>
          <w:numId w:val="7"/>
        </w:numPr>
        <w:tabs>
          <w:tab w:val="left" w:pos="906"/>
        </w:tabs>
        <w:spacing w:before="197"/>
        <w:ind w:left="0" w:right="113" w:firstLine="567"/>
        <w:contextualSpacing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Предметные результаты освоения основной образовательной программы представлены в соответствии с группами результатов учеб</w:t>
      </w:r>
      <w:r>
        <w:rPr>
          <w:sz w:val="24"/>
          <w:lang w:val="ru-RU"/>
        </w:rPr>
        <w:t>ных предметов, раскрывают и де</w:t>
      </w:r>
      <w:r w:rsidRPr="00BE4493">
        <w:rPr>
          <w:sz w:val="24"/>
          <w:lang w:val="ru-RU"/>
        </w:rPr>
        <w:t>тализируют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их.</w:t>
      </w:r>
    </w:p>
    <w:p w:rsidR="00A01553" w:rsidRPr="00FD479F" w:rsidRDefault="00A01553" w:rsidP="00A01553">
      <w:pPr>
        <w:pStyle w:val="2"/>
        <w:tabs>
          <w:tab w:val="left" w:pos="567"/>
        </w:tabs>
        <w:spacing w:before="0"/>
        <w:ind w:left="850"/>
        <w:rPr>
          <w:lang w:val="ru-RU"/>
        </w:rPr>
      </w:pPr>
      <w:bookmarkStart w:id="2" w:name="_TOC_250012"/>
      <w:r w:rsidRPr="00BE4493">
        <w:t xml:space="preserve">Личностные результаты </w:t>
      </w:r>
      <w:bookmarkEnd w:id="2"/>
    </w:p>
    <w:p w:rsidR="00A01553" w:rsidRPr="00BE4493" w:rsidRDefault="00A01553" w:rsidP="00C50377">
      <w:pPr>
        <w:pStyle w:val="a9"/>
        <w:numPr>
          <w:ilvl w:val="0"/>
          <w:numId w:val="6"/>
        </w:numPr>
        <w:tabs>
          <w:tab w:val="left" w:pos="567"/>
          <w:tab w:val="left" w:pos="1074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>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A01553" w:rsidRPr="00BE4493" w:rsidRDefault="00A01553" w:rsidP="00C50377">
      <w:pPr>
        <w:pStyle w:val="a9"/>
        <w:numPr>
          <w:ilvl w:val="0"/>
          <w:numId w:val="6"/>
        </w:numPr>
        <w:tabs>
          <w:tab w:val="left" w:pos="567"/>
          <w:tab w:val="left" w:pos="1074"/>
        </w:tabs>
        <w:ind w:left="0" w:right="113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интересов.</w:t>
      </w:r>
    </w:p>
    <w:p w:rsidR="00A01553" w:rsidRPr="00B74D7D" w:rsidRDefault="00A01553" w:rsidP="00C50377">
      <w:pPr>
        <w:pStyle w:val="a9"/>
        <w:numPr>
          <w:ilvl w:val="0"/>
          <w:numId w:val="6"/>
        </w:numPr>
        <w:tabs>
          <w:tab w:val="left" w:pos="1091"/>
        </w:tabs>
        <w:spacing w:before="77"/>
        <w:ind w:left="0" w:right="113" w:firstLine="567"/>
        <w:contextualSpacing/>
        <w:rPr>
          <w:sz w:val="24"/>
          <w:szCs w:val="24"/>
          <w:lang w:val="ru-RU"/>
        </w:rPr>
      </w:pPr>
      <w:r w:rsidRPr="00FF0207">
        <w:rPr>
          <w:sz w:val="24"/>
          <w:lang w:val="ru-RU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социальнозначи</w:t>
      </w:r>
      <w:r w:rsidRPr="00FF0207">
        <w:rPr>
          <w:lang w:val="ru-RU"/>
        </w:rPr>
        <w:t xml:space="preserve">мом труде. </w:t>
      </w:r>
      <w:r w:rsidRPr="00B74D7D">
        <w:rPr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01553" w:rsidRPr="00BE4493" w:rsidRDefault="00A01553" w:rsidP="00C50377">
      <w:pPr>
        <w:pStyle w:val="a9"/>
        <w:numPr>
          <w:ilvl w:val="0"/>
          <w:numId w:val="6"/>
        </w:numPr>
        <w:tabs>
          <w:tab w:val="left" w:pos="1089"/>
        </w:tabs>
        <w:ind w:left="0" w:right="115" w:firstLine="567"/>
        <w:rPr>
          <w:sz w:val="24"/>
          <w:lang w:val="ru-RU"/>
        </w:rPr>
      </w:pPr>
      <w:r w:rsidRPr="00B74D7D">
        <w:rPr>
          <w:sz w:val="24"/>
          <w:szCs w:val="24"/>
          <w:lang w:val="ru-RU"/>
        </w:rPr>
        <w:t>Сформированность целостного мировоззрения, соответствующего</w:t>
      </w:r>
      <w:r w:rsidRPr="00BE4493">
        <w:rPr>
          <w:sz w:val="24"/>
          <w:lang w:val="ru-RU"/>
        </w:rPr>
        <w:t xml:space="preserve">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A01553" w:rsidRDefault="00A01553" w:rsidP="00C50377">
      <w:pPr>
        <w:pStyle w:val="a9"/>
        <w:numPr>
          <w:ilvl w:val="0"/>
          <w:numId w:val="6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A01553" w:rsidRPr="00BE4493" w:rsidRDefault="00A01553" w:rsidP="00C50377">
      <w:pPr>
        <w:pStyle w:val="a9"/>
        <w:numPr>
          <w:ilvl w:val="0"/>
          <w:numId w:val="6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потенциала).</w:t>
      </w:r>
    </w:p>
    <w:p w:rsidR="00A01553" w:rsidRPr="00BE4493" w:rsidRDefault="00A01553" w:rsidP="00C50377">
      <w:pPr>
        <w:pStyle w:val="a9"/>
        <w:numPr>
          <w:ilvl w:val="0"/>
          <w:numId w:val="5"/>
        </w:numPr>
        <w:tabs>
          <w:tab w:val="left" w:pos="1057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дорогах.</w:t>
      </w:r>
    </w:p>
    <w:p w:rsidR="00A01553" w:rsidRPr="00BE4493" w:rsidRDefault="00A01553" w:rsidP="00C50377">
      <w:pPr>
        <w:pStyle w:val="a9"/>
        <w:numPr>
          <w:ilvl w:val="0"/>
          <w:numId w:val="5"/>
        </w:numPr>
        <w:tabs>
          <w:tab w:val="left" w:pos="1062"/>
        </w:tabs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</w:t>
      </w:r>
      <w:r w:rsidRPr="00BE4493">
        <w:rPr>
          <w:spacing w:val="1"/>
          <w:sz w:val="24"/>
          <w:lang w:val="ru-RU"/>
        </w:rPr>
        <w:t>ак</w:t>
      </w:r>
      <w:r w:rsidRPr="00BE4493">
        <w:rPr>
          <w:sz w:val="24"/>
          <w:lang w:val="ru-RU"/>
        </w:rPr>
        <w:t>тивного отношения к традициям художественной культуры как смысловой, эстетической и личностно-значимой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ценности).</w:t>
      </w:r>
    </w:p>
    <w:p w:rsidR="00A01553" w:rsidRPr="00BE4493" w:rsidRDefault="00A01553" w:rsidP="00C50377">
      <w:pPr>
        <w:pStyle w:val="a9"/>
        <w:numPr>
          <w:ilvl w:val="0"/>
          <w:numId w:val="5"/>
        </w:numPr>
        <w:tabs>
          <w:tab w:val="left" w:pos="1091"/>
        </w:tabs>
        <w:ind w:left="0" w:right="107" w:firstLine="567"/>
        <w:contextualSpacing/>
        <w:rPr>
          <w:b/>
          <w:sz w:val="24"/>
          <w:lang w:val="ru-RU"/>
        </w:rPr>
      </w:pPr>
      <w:r w:rsidRPr="00BE4493">
        <w:rPr>
          <w:sz w:val="24"/>
          <w:lang w:val="ru-RU"/>
        </w:rPr>
        <w:t>Сформированность основ экологической культуры, соответствующей совре- менному уровню экологического мышления, наличие опыта экологически ориентиро- 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ху- дожественно-эстетическому отражению природы, к занятиям туризмом, в том числе экотуризмом, к осуществлению природоохранной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</w:t>
      </w:r>
      <w:r w:rsidRPr="00BE4493">
        <w:rPr>
          <w:b/>
          <w:sz w:val="24"/>
          <w:lang w:val="ru-RU"/>
        </w:rPr>
        <w:t>).</w:t>
      </w:r>
    </w:p>
    <w:p w:rsidR="00A01553" w:rsidRDefault="00A01553" w:rsidP="00A01553">
      <w:pPr>
        <w:pStyle w:val="a7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  <w:r w:rsidRPr="00BE4493">
        <w:rPr>
          <w:lang w:val="ru-RU"/>
        </w:rPr>
        <w:t>9.</w:t>
      </w:r>
      <w:r w:rsidRPr="00BE4493">
        <w:rPr>
          <w:lang w:val="ru-RU"/>
        </w:rPr>
        <w:tab/>
      </w:r>
      <w:r w:rsidRPr="00B74D7D">
        <w:rPr>
          <w:lang w:val="ru-RU"/>
        </w:rPr>
        <w:t>Осознание</w:t>
      </w:r>
      <w:r w:rsidRPr="00B74D7D">
        <w:rPr>
          <w:lang w:val="ru-RU"/>
        </w:rPr>
        <w:tab/>
        <w:t>своей</w:t>
      </w:r>
      <w:r w:rsidRPr="00B74D7D">
        <w:rPr>
          <w:lang w:val="ru-RU"/>
        </w:rPr>
        <w:tab/>
        <w:t>принадлежности</w:t>
      </w:r>
      <w:r w:rsidRPr="00B74D7D">
        <w:rPr>
          <w:lang w:val="ru-RU"/>
        </w:rPr>
        <w:tab/>
        <w:t>к</w:t>
      </w:r>
      <w:r w:rsidRPr="00B74D7D">
        <w:rPr>
          <w:lang w:val="ru-RU"/>
        </w:rPr>
        <w:tab/>
        <w:t>народу,</w:t>
      </w:r>
      <w:r w:rsidRPr="00B74D7D">
        <w:rPr>
          <w:lang w:val="ru-RU"/>
        </w:rPr>
        <w:tab/>
        <w:t>национальности,</w:t>
      </w:r>
      <w:r w:rsidRPr="00B74D7D">
        <w:rPr>
          <w:lang w:val="ru-RU"/>
        </w:rPr>
        <w:tab/>
        <w:t>стране,</w:t>
      </w:r>
      <w:r>
        <w:rPr>
          <w:lang w:val="ru-RU"/>
        </w:rPr>
        <w:t xml:space="preserve"> </w:t>
      </w:r>
      <w:r w:rsidRPr="00B74D7D">
        <w:rPr>
          <w:lang w:val="ru-RU"/>
        </w:rPr>
        <w:t>государству; чувство привязанности и любви к малой родине, гордости и за своѐ Отечество, российский народ и историю России (элементы гражданской идентичности); понимание роли человека в обществе, принятие норм нравственного поведения;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нравственных, эстетических потребностей.</w:t>
      </w:r>
    </w:p>
    <w:p w:rsidR="00A01553" w:rsidRDefault="00A01553" w:rsidP="00A01553">
      <w:pPr>
        <w:pStyle w:val="a7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</w:p>
    <w:p w:rsidR="00A01553" w:rsidRPr="00FD479F" w:rsidRDefault="00A01553" w:rsidP="00A01553">
      <w:pPr>
        <w:pStyle w:val="2"/>
        <w:tabs>
          <w:tab w:val="left" w:pos="1410"/>
        </w:tabs>
        <w:spacing w:before="0" w:line="275" w:lineRule="exact"/>
        <w:rPr>
          <w:lang w:val="ru-RU"/>
        </w:rPr>
      </w:pPr>
      <w:bookmarkStart w:id="3" w:name="_TOC_250011"/>
      <w:r w:rsidRPr="00FD479F">
        <w:rPr>
          <w:lang w:val="ru-RU"/>
        </w:rPr>
        <w:t xml:space="preserve">Метапредметные результаты </w:t>
      </w:r>
      <w:bookmarkEnd w:id="3"/>
    </w:p>
    <w:p w:rsidR="00A01553" w:rsidRPr="00FD479F" w:rsidRDefault="00A01553" w:rsidP="00A01553">
      <w:pPr>
        <w:pStyle w:val="a9"/>
        <w:widowControl/>
        <w:ind w:left="0" w:firstLine="567"/>
        <w:rPr>
          <w:b/>
          <w:i/>
          <w:iCs/>
          <w:sz w:val="24"/>
          <w:szCs w:val="24"/>
          <w:u w:val="single"/>
          <w:lang w:val="ru-RU"/>
        </w:rPr>
      </w:pPr>
      <w:r w:rsidRPr="00BE4493">
        <w:rPr>
          <w:rFonts w:ascii="Times" w:hAnsi="Times"/>
          <w:sz w:val="24"/>
          <w:szCs w:val="24"/>
          <w:lang w:val="ru-RU"/>
        </w:rPr>
        <w:lastRenderedPageBreak/>
        <w:t xml:space="preserve">Метапредметные результаты </w:t>
      </w:r>
      <w:r w:rsidRPr="00BE4493">
        <w:rPr>
          <w:rFonts w:ascii="Times" w:hAnsi="Times"/>
          <w:sz w:val="24"/>
          <w:szCs w:val="24"/>
          <w:lang w:val="ru-RU" w:eastAsia="ru-RU"/>
        </w:rPr>
        <w:t>включают освоенные обучающимися</w:t>
      </w:r>
      <w:r>
        <w:rPr>
          <w:rFonts w:ascii="Times" w:hAnsi="Times"/>
          <w:sz w:val="24"/>
          <w:szCs w:val="24"/>
          <w:lang w:val="ru-RU" w:eastAsia="ru-RU"/>
        </w:rPr>
        <w:t xml:space="preserve"> 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межпредметные понятия</w:t>
      </w:r>
      <w:r w:rsidRPr="00BE4493">
        <w:rPr>
          <w:rFonts w:ascii="Times" w:hAnsi="Times"/>
          <w:sz w:val="24"/>
          <w:szCs w:val="24"/>
          <w:lang w:val="ru-RU" w:eastAsia="ru-RU"/>
        </w:rPr>
        <w:t xml:space="preserve"> и 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универсальные учебные деи</w:t>
      </w:r>
      <w:r w:rsidRPr="00FD479F">
        <w:rPr>
          <w:rFonts w:ascii="Tahoma" w:hAnsi="Tahoma"/>
          <w:b/>
          <w:sz w:val="24"/>
          <w:szCs w:val="24"/>
          <w:u w:val="single"/>
          <w:lang w:val="ru-RU" w:eastAsia="ru-RU"/>
        </w:rPr>
        <w:t>̆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ствия (регулятивные, познавательные, коммуникативные)</w:t>
      </w:r>
      <w:r w:rsidRPr="00FD479F">
        <w:rPr>
          <w:b/>
          <w:sz w:val="24"/>
          <w:szCs w:val="24"/>
          <w:u w:val="single"/>
          <w:lang w:val="ru-RU" w:eastAsia="ru-RU"/>
        </w:rPr>
        <w:t>.</w:t>
      </w:r>
    </w:p>
    <w:p w:rsidR="00A01553" w:rsidRPr="00FD479F" w:rsidRDefault="00A01553" w:rsidP="00A01553">
      <w:pPr>
        <w:pStyle w:val="a7"/>
        <w:spacing w:before="1" w:line="265" w:lineRule="exact"/>
        <w:ind w:left="0" w:firstLine="567"/>
        <w:jc w:val="left"/>
        <w:rPr>
          <w:b/>
          <w:u w:val="single"/>
          <w:lang w:val="ru-RU"/>
        </w:rPr>
      </w:pPr>
      <w:r w:rsidRPr="00FD479F">
        <w:rPr>
          <w:b/>
          <w:u w:val="single"/>
          <w:lang w:val="ru-RU"/>
        </w:rPr>
        <w:t>Межпредметные понятия</w:t>
      </w:r>
    </w:p>
    <w:p w:rsidR="00A01553" w:rsidRPr="00BE4493" w:rsidRDefault="00A01553" w:rsidP="00A01553">
      <w:pPr>
        <w:pStyle w:val="a7"/>
        <w:ind w:left="0" w:right="173" w:firstLine="567"/>
        <w:rPr>
          <w:lang w:val="ru-RU"/>
        </w:rPr>
      </w:pPr>
      <w:r w:rsidRPr="00BE4493">
        <w:rPr>
          <w:lang w:val="ru-RU"/>
        </w:rPr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A01553" w:rsidRPr="00BE4493" w:rsidRDefault="00A01553" w:rsidP="00A01553">
      <w:pPr>
        <w:pStyle w:val="a7"/>
        <w:ind w:left="0" w:right="168" w:firstLine="567"/>
        <w:rPr>
          <w:lang w:val="ru-RU"/>
        </w:rPr>
      </w:pPr>
      <w:r w:rsidRPr="00BE4493">
        <w:rPr>
          <w:lang w:val="ru-RU"/>
        </w:rPr>
        <w:t xml:space="preserve">При изучении учебных предметов обучающиеся усовершенствуют приобретенные на первом уровне </w:t>
      </w:r>
      <w:r w:rsidRPr="00BE4493">
        <w:rPr>
          <w:b/>
          <w:lang w:val="ru-RU"/>
        </w:rPr>
        <w:t xml:space="preserve">навыки работы с информацией </w:t>
      </w:r>
      <w:r w:rsidRPr="00BE4493">
        <w:rPr>
          <w:lang w:val="ru-RU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01553" w:rsidRPr="00BE4493" w:rsidRDefault="00A01553" w:rsidP="00C50377">
      <w:pPr>
        <w:pStyle w:val="a9"/>
        <w:numPr>
          <w:ilvl w:val="0"/>
          <w:numId w:val="4"/>
        </w:numPr>
        <w:tabs>
          <w:tab w:val="left" w:pos="954"/>
        </w:tabs>
        <w:ind w:left="0" w:right="172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объектах;</w:t>
      </w:r>
    </w:p>
    <w:p w:rsidR="00A01553" w:rsidRPr="00BE4493" w:rsidRDefault="00A01553" w:rsidP="00C50377">
      <w:pPr>
        <w:pStyle w:val="a9"/>
        <w:numPr>
          <w:ilvl w:val="0"/>
          <w:numId w:val="4"/>
        </w:numPr>
        <w:tabs>
          <w:tab w:val="left" w:pos="954"/>
        </w:tabs>
        <w:ind w:left="0" w:right="174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01553" w:rsidRPr="00BE4493" w:rsidRDefault="00A01553" w:rsidP="00C50377">
      <w:pPr>
        <w:pStyle w:val="a9"/>
        <w:numPr>
          <w:ilvl w:val="0"/>
          <w:numId w:val="4"/>
        </w:numPr>
        <w:tabs>
          <w:tab w:val="left" w:pos="954"/>
        </w:tabs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заполнять и дополнять таблицы, схемы, диаграммы,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тексты.</w:t>
      </w:r>
    </w:p>
    <w:p w:rsidR="00A01553" w:rsidRPr="00BE4493" w:rsidRDefault="00A01553" w:rsidP="00A01553">
      <w:pPr>
        <w:pStyle w:val="a7"/>
        <w:ind w:left="0" w:right="171" w:firstLine="567"/>
        <w:rPr>
          <w:lang w:val="ru-RU"/>
        </w:rPr>
      </w:pPr>
      <w:r w:rsidRPr="00BE4493">
        <w:rPr>
          <w:lang w:val="ru-RU"/>
        </w:rPr>
        <w:t xml:space="preserve">В ходе изучения всех учебных предметов </w:t>
      </w:r>
      <w:r w:rsidRPr="00BE4493">
        <w:rPr>
          <w:b/>
          <w:lang w:val="ru-RU"/>
        </w:rPr>
        <w:t xml:space="preserve">обучающиеся приобретут опыт проектной деятельности </w:t>
      </w:r>
      <w:r w:rsidRPr="00BE4493">
        <w:rPr>
          <w:lang w:val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 решений, к поиску нестандартных решений, поиску и осуществлению наиболее приемлемогорешения.</w:t>
      </w:r>
    </w:p>
    <w:p w:rsidR="00A01553" w:rsidRPr="00BE4493" w:rsidRDefault="00A01553" w:rsidP="00A01553">
      <w:pPr>
        <w:pStyle w:val="a7"/>
        <w:ind w:left="0" w:right="173" w:firstLine="567"/>
        <w:rPr>
          <w:lang w:val="ru-RU"/>
        </w:rPr>
      </w:pPr>
      <w:r w:rsidRPr="00BE4493">
        <w:rPr>
          <w:lang w:val="ru-RU"/>
        </w:rPr>
        <w:t>Перечень ключевых межпредметных понятий был определен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A01553" w:rsidRPr="00FD479F" w:rsidRDefault="00A01553" w:rsidP="00A01553">
      <w:pPr>
        <w:pStyle w:val="a7"/>
        <w:ind w:left="0" w:right="184" w:firstLine="567"/>
        <w:rPr>
          <w:b/>
          <w:u w:val="single"/>
          <w:lang w:val="ru-RU"/>
        </w:rPr>
      </w:pPr>
      <w:r w:rsidRPr="00BE4493">
        <w:rPr>
          <w:lang w:val="ru-RU"/>
        </w:rPr>
        <w:t xml:space="preserve">В соответствии ФГОС ООО выделяются три группы </w:t>
      </w:r>
      <w:r w:rsidRPr="00FD479F">
        <w:rPr>
          <w:b/>
          <w:u w:val="single"/>
          <w:lang w:val="ru-RU"/>
        </w:rPr>
        <w:t>универсальных учебных действий: регулятивные, познавательные, коммуникативные.</w:t>
      </w:r>
    </w:p>
    <w:p w:rsidR="00A01553" w:rsidRPr="00BE4493" w:rsidRDefault="00A01553" w:rsidP="00A01553">
      <w:pPr>
        <w:pStyle w:val="2"/>
        <w:spacing w:before="62"/>
        <w:ind w:left="0" w:firstLine="567"/>
      </w:pPr>
      <w:r w:rsidRPr="00BE4493">
        <w:t>Регулятивные УУД</w:t>
      </w:r>
    </w:p>
    <w:p w:rsidR="00A01553" w:rsidRPr="00944842" w:rsidRDefault="00A01553" w:rsidP="00C50377">
      <w:pPr>
        <w:pStyle w:val="a9"/>
        <w:numPr>
          <w:ilvl w:val="0"/>
          <w:numId w:val="9"/>
        </w:numPr>
        <w:tabs>
          <w:tab w:val="left" w:pos="1518"/>
        </w:tabs>
        <w:ind w:right="108"/>
        <w:rPr>
          <w:sz w:val="24"/>
          <w:lang w:val="ru-RU"/>
        </w:rPr>
      </w:pPr>
      <w:r w:rsidRPr="00944842">
        <w:rPr>
          <w:sz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</w:t>
      </w:r>
      <w:r w:rsidRPr="00944842">
        <w:rPr>
          <w:spacing w:val="2"/>
          <w:sz w:val="24"/>
          <w:lang w:val="ru-RU"/>
        </w:rPr>
        <w:t>ин</w:t>
      </w:r>
      <w:r w:rsidRPr="00944842">
        <w:rPr>
          <w:sz w:val="24"/>
          <w:lang w:val="ru-RU"/>
        </w:rPr>
        <w:t>тересы своей познавательной деятельности. Обучающийся сможет:</w:t>
      </w:r>
    </w:p>
    <w:p w:rsidR="00A01553" w:rsidRPr="00BE4493" w:rsidRDefault="00A01553" w:rsidP="00C50377">
      <w:pPr>
        <w:pStyle w:val="a9"/>
        <w:numPr>
          <w:ilvl w:val="1"/>
          <w:numId w:val="4"/>
        </w:numPr>
        <w:tabs>
          <w:tab w:val="left" w:pos="1518"/>
        </w:tabs>
        <w:spacing w:before="7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 существующие и планировать будущие образовательные результаты;</w:t>
      </w:r>
    </w:p>
    <w:p w:rsidR="00A01553" w:rsidRPr="000F272E" w:rsidRDefault="00A01553" w:rsidP="00C50377">
      <w:pPr>
        <w:pStyle w:val="a9"/>
        <w:numPr>
          <w:ilvl w:val="1"/>
          <w:numId w:val="4"/>
        </w:numPr>
        <w:tabs>
          <w:tab w:val="left" w:pos="1517"/>
          <w:tab w:val="left" w:pos="1518"/>
        </w:tabs>
        <w:spacing w:before="1" w:line="272" w:lineRule="exact"/>
        <w:ind w:left="0" w:firstLine="567"/>
        <w:rPr>
          <w:sz w:val="23"/>
        </w:rPr>
      </w:pPr>
      <w:r w:rsidRPr="000F272E">
        <w:rPr>
          <w:sz w:val="24"/>
          <w:lang w:val="ru-RU"/>
        </w:rPr>
        <w:t xml:space="preserve">идентифицировать собственные проблемы и определять главную  </w:t>
      </w:r>
      <w:r w:rsidRPr="00BE4493">
        <w:rPr>
          <w:sz w:val="24"/>
        </w:rPr>
        <w:t>пробле</w:t>
      </w:r>
      <w:r w:rsidRPr="000F272E">
        <w:rPr>
          <w:spacing w:val="-1"/>
        </w:rPr>
        <w:t>му;</w:t>
      </w:r>
    </w:p>
    <w:p w:rsidR="00A01553" w:rsidRPr="00B74D7D" w:rsidRDefault="00A01553" w:rsidP="00C50377">
      <w:pPr>
        <w:pStyle w:val="a9"/>
        <w:numPr>
          <w:ilvl w:val="1"/>
          <w:numId w:val="3"/>
        </w:numPr>
        <w:tabs>
          <w:tab w:val="left" w:pos="680"/>
          <w:tab w:val="left" w:pos="681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выдвигать версии решения проблемы, формулировать гипотезы,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предвос</w:t>
      </w:r>
      <w:r w:rsidRPr="00BE4493">
        <w:rPr>
          <w:lang w:val="ru-RU"/>
        </w:rPr>
        <w:t xml:space="preserve">хищать </w:t>
      </w:r>
      <w:r w:rsidRPr="00B74D7D">
        <w:rPr>
          <w:sz w:val="24"/>
          <w:szCs w:val="24"/>
          <w:lang w:val="ru-RU"/>
        </w:rPr>
        <w:t>конечный результат;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ставить цель деятельности на основе определенной проблемы и существующих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возможностей;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2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5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обосновывать целевые ориентиры и приоритеты ссылками на ценности, </w:t>
      </w:r>
      <w:r w:rsidRPr="00BE4493">
        <w:rPr>
          <w:sz w:val="24"/>
          <w:lang w:val="ru-RU"/>
        </w:rPr>
        <w:lastRenderedPageBreak/>
        <w:t>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шагов.</w:t>
      </w:r>
    </w:p>
    <w:p w:rsidR="00A01553" w:rsidRPr="00BE4493" w:rsidRDefault="00A01553" w:rsidP="00C50377">
      <w:pPr>
        <w:pStyle w:val="a9"/>
        <w:numPr>
          <w:ilvl w:val="3"/>
          <w:numId w:val="9"/>
        </w:numPr>
        <w:tabs>
          <w:tab w:val="left" w:pos="1518"/>
        </w:tabs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выполнения;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4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и осуществлять выбор наиболее эффективных способов решения учебных и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4" w:line="237" w:lineRule="auto"/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определять/находить, в том числе из предложенных вариантов, условия для выполнения учебной и познавательной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A01553" w:rsidRPr="00BE4493" w:rsidRDefault="00A01553" w:rsidP="00C50377">
      <w:pPr>
        <w:pStyle w:val="a9"/>
        <w:numPr>
          <w:ilvl w:val="1"/>
          <w:numId w:val="3"/>
        </w:numPr>
        <w:tabs>
          <w:tab w:val="left" w:pos="1518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шагов);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 из предложенных вариантов и самостоятельно искать средства/ресурсы для решения задачи/достижения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цели;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1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составлять план решения проблемы (выполнения проекта, проведения исследования);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потенциальные затруднения при решении учебной и познавательной задачи и находить средства для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устранения;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 w:line="237" w:lineRule="auto"/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класса;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 w:line="237" w:lineRule="auto"/>
        <w:ind w:right="115" w:firstLine="708"/>
        <w:rPr>
          <w:sz w:val="24"/>
          <w:lang w:val="ru-RU"/>
        </w:rPr>
      </w:pPr>
      <w:r w:rsidRPr="00BE4493">
        <w:rPr>
          <w:sz w:val="24"/>
          <w:lang w:val="ru-RU"/>
        </w:rPr>
        <w:t>планировать и корректировать свою индивидуальную образовательную траекторию.</w:t>
      </w:r>
    </w:p>
    <w:p w:rsidR="00A01553" w:rsidRPr="003C3AF3" w:rsidRDefault="00A01553" w:rsidP="00C50377">
      <w:pPr>
        <w:pStyle w:val="a9"/>
        <w:numPr>
          <w:ilvl w:val="3"/>
          <w:numId w:val="9"/>
        </w:numPr>
        <w:tabs>
          <w:tab w:val="left" w:pos="1235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BE4493">
        <w:rPr>
          <w:spacing w:val="1"/>
          <w:sz w:val="24"/>
          <w:lang w:val="ru-RU"/>
        </w:rPr>
        <w:t>спо</w:t>
      </w:r>
      <w:r w:rsidRPr="00BE4493">
        <w:rPr>
          <w:sz w:val="24"/>
          <w:lang w:val="ru-RU"/>
        </w:rPr>
        <w:t xml:space="preserve">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5" w:line="237" w:lineRule="auto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 w:line="237" w:lineRule="auto"/>
        <w:ind w:left="0" w:right="117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 (в том числе выбирать приоритетные) критерии планируемых результатов и оценки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1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требований;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096"/>
        </w:tabs>
        <w:spacing w:before="4"/>
        <w:ind w:left="0" w:right="10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оценивать свою деятельность, аргументируя причины достижения или отсутствия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A01553" w:rsidRPr="00BE4493" w:rsidRDefault="00A01553" w:rsidP="00C50377">
      <w:pPr>
        <w:pStyle w:val="a9"/>
        <w:numPr>
          <w:ilvl w:val="1"/>
          <w:numId w:val="2"/>
        </w:numPr>
        <w:tabs>
          <w:tab w:val="left" w:pos="1236"/>
        </w:tabs>
        <w:spacing w:before="82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236"/>
        </w:tabs>
        <w:spacing w:before="5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работая по своему плану, вносить коррективы в текущую деятельность на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>нове анализа изменений ситуации для получения запланированных характеристик продукта/результата;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236"/>
        </w:tabs>
        <w:spacing w:before="5"/>
        <w:ind w:left="0" w:right="111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устанавливать связь между полученными характеристиками продукта и </w:t>
      </w:r>
      <w:r w:rsidRPr="00BE4493">
        <w:rPr>
          <w:spacing w:val="2"/>
          <w:sz w:val="24"/>
          <w:lang w:val="ru-RU"/>
        </w:rPr>
        <w:t>ха</w:t>
      </w:r>
      <w:r w:rsidRPr="00BE4493">
        <w:rPr>
          <w:sz w:val="24"/>
          <w:lang w:val="ru-RU"/>
        </w:rPr>
        <w:t>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продукта;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236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сверять свои действия с целью и, при необходимости, исправлять ошибки </w:t>
      </w:r>
      <w:r w:rsidRPr="00BE4493">
        <w:rPr>
          <w:spacing w:val="1"/>
          <w:sz w:val="24"/>
          <w:lang w:val="ru-RU"/>
        </w:rPr>
        <w:t>са</w:t>
      </w:r>
      <w:r w:rsidRPr="00BE4493">
        <w:rPr>
          <w:sz w:val="24"/>
          <w:lang w:val="ru-RU"/>
        </w:rPr>
        <w:t>мостоятельно.</w:t>
      </w:r>
    </w:p>
    <w:p w:rsidR="00A01553" w:rsidRPr="00BE4493" w:rsidRDefault="00A01553" w:rsidP="00C50377">
      <w:pPr>
        <w:pStyle w:val="a9"/>
        <w:numPr>
          <w:ilvl w:val="3"/>
          <w:numId w:val="9"/>
        </w:numPr>
        <w:tabs>
          <w:tab w:val="left" w:pos="1375"/>
        </w:tabs>
        <w:ind w:left="0" w:right="120" w:firstLine="567"/>
        <w:rPr>
          <w:sz w:val="24"/>
        </w:rPr>
      </w:pPr>
      <w:r w:rsidRPr="00BE4493">
        <w:rPr>
          <w:sz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A01553" w:rsidRPr="00BE4493" w:rsidRDefault="00A01553" w:rsidP="00C50377">
      <w:pPr>
        <w:pStyle w:val="a9"/>
        <w:numPr>
          <w:ilvl w:val="0"/>
          <w:numId w:val="2"/>
        </w:numPr>
        <w:tabs>
          <w:tab w:val="left" w:pos="1235"/>
          <w:tab w:val="left" w:pos="1236"/>
        </w:tabs>
        <w:spacing w:before="2" w:line="275" w:lineRule="exact"/>
        <w:ind w:left="0" w:firstLine="567"/>
        <w:rPr>
          <w:lang w:val="ru-RU"/>
        </w:rPr>
      </w:pPr>
      <w:r w:rsidRPr="00BE4493">
        <w:rPr>
          <w:sz w:val="24"/>
          <w:lang w:val="ru-RU"/>
        </w:rPr>
        <w:t>определять критерии правильности (корректности) выполнения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</w:t>
      </w:r>
      <w:r w:rsidRPr="00BE4493">
        <w:rPr>
          <w:lang w:val="ru-RU"/>
        </w:rPr>
        <w:t>чи;</w:t>
      </w:r>
    </w:p>
    <w:p w:rsidR="00A01553" w:rsidRPr="003C3AF3" w:rsidRDefault="00A01553" w:rsidP="00C50377">
      <w:pPr>
        <w:pStyle w:val="a9"/>
        <w:numPr>
          <w:ilvl w:val="0"/>
          <w:numId w:val="1"/>
        </w:numPr>
        <w:tabs>
          <w:tab w:val="left" w:pos="527"/>
          <w:tab w:val="left" w:pos="528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3C3AF3">
        <w:rPr>
          <w:sz w:val="24"/>
          <w:szCs w:val="24"/>
          <w:lang w:val="ru-RU"/>
        </w:rPr>
        <w:t>анализировать  и  обосновывать  применение соответствующего инструментария для выполнения учебной задачи;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свободно пользоваться выработанными критериями оценки и самооценки, </w:t>
      </w:r>
      <w:r w:rsidRPr="00BE4493">
        <w:rPr>
          <w:spacing w:val="1"/>
          <w:sz w:val="24"/>
          <w:lang w:val="ru-RU"/>
        </w:rPr>
        <w:t>ис</w:t>
      </w:r>
      <w:r w:rsidRPr="00BE4493">
        <w:rPr>
          <w:sz w:val="24"/>
          <w:lang w:val="ru-RU"/>
        </w:rPr>
        <w:t>ходя из цели и имеющихся средств, различая результат и способы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действий;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ресурсов;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фиксировать и анализировать динамику собственных образовательных результатов.</w:t>
      </w:r>
    </w:p>
    <w:p w:rsidR="00A01553" w:rsidRPr="003C3AF3" w:rsidRDefault="00A01553" w:rsidP="00C50377">
      <w:pPr>
        <w:pStyle w:val="a9"/>
        <w:numPr>
          <w:ilvl w:val="3"/>
          <w:numId w:val="9"/>
        </w:numPr>
        <w:tabs>
          <w:tab w:val="left" w:pos="1375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наблюдать и анализировать собственную у</w:t>
      </w:r>
      <w:r>
        <w:rPr>
          <w:sz w:val="24"/>
          <w:lang w:val="ru-RU"/>
        </w:rPr>
        <w:t>чебную и познавательную деятель</w:t>
      </w:r>
      <w:r w:rsidRPr="00BE4493">
        <w:rPr>
          <w:sz w:val="24"/>
          <w:lang w:val="ru-RU"/>
        </w:rPr>
        <w:t>ность и деятельность других обучающихся в процессе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взаимопроверки;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соотносить реальные и планируемые результаты индивидуальной образовательной деятельности и делать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выводы;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учебной ситуации и нести за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ответственность;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определять причины своего успеха или неуспеха и находить способы выхода из ситуации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неуспеха;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right="109" w:firstLine="708"/>
        <w:rPr>
          <w:sz w:val="24"/>
          <w:lang w:val="ru-RU"/>
        </w:rPr>
      </w:pPr>
      <w:r w:rsidRPr="00BE4493">
        <w:rPr>
          <w:sz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напряжен- ности), эффекта восстановления (ослабления проявлений утомления), эффекта активизации (повышения психофизиологической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реактивности).</w:t>
      </w:r>
    </w:p>
    <w:p w:rsidR="00A01553" w:rsidRPr="00BE4493" w:rsidRDefault="00A01553" w:rsidP="00A01553">
      <w:pPr>
        <w:pStyle w:val="2"/>
        <w:spacing w:before="5"/>
        <w:ind w:left="0" w:firstLine="567"/>
      </w:pPr>
      <w:r w:rsidRPr="00BE4493">
        <w:t>Познавательные УУД</w:t>
      </w:r>
    </w:p>
    <w:p w:rsidR="00A01553" w:rsidRPr="00661D2A" w:rsidRDefault="00A01553" w:rsidP="00C50377">
      <w:pPr>
        <w:pStyle w:val="a9"/>
        <w:numPr>
          <w:ilvl w:val="3"/>
          <w:numId w:val="9"/>
        </w:numPr>
        <w:tabs>
          <w:tab w:val="left" w:pos="1375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661D2A">
        <w:rPr>
          <w:sz w:val="24"/>
          <w:lang w:val="ru-RU"/>
        </w:rPr>
        <w:t>Обучающийся 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7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подбирать слова, соподчиненные ключевому слову, определяющие его при- знаки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1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выстраивать логическую цепочку, состоящую из ключевого слова и соподчиненных ему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слов;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82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общий признак двух или нескольких предметов или явлений и объяснять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сходство;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явление из общего ряда других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1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от общих закономерностей к частным явлениям и от частных явлений к общим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закономерностям;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на основе сравнения предметов и явлений, выделяя при этом общие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4" w:line="237" w:lineRule="auto"/>
        <w:ind w:left="0" w:right="124" w:firstLine="567"/>
        <w:rPr>
          <w:sz w:val="24"/>
          <w:lang w:val="ru-RU"/>
        </w:rPr>
      </w:pPr>
      <w:r w:rsidRPr="00BE4493">
        <w:rPr>
          <w:sz w:val="24"/>
          <w:lang w:val="ru-RU"/>
        </w:rPr>
        <w:t>излагать полученную информацию, интерпретируя ее в контексте решаемой задачи;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вербализовать эмоциональное впечатление, оказанное на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источником;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мы представления; объяснять, детализируя или обобщая; объяснять с заданной точки зрения);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3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анализ;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данными.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обозначать символом и знаком предмет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явление;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схеме;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создавать абстрактный или реальный образ предмета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модель/схему на основе условий задачи и/или способа ее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решения;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вербальные, вещественные и инф</w:t>
      </w:r>
      <w:r>
        <w:rPr>
          <w:sz w:val="24"/>
          <w:lang w:val="ru-RU"/>
        </w:rPr>
        <w:t>ормационные модели с выделени</w:t>
      </w:r>
      <w:r w:rsidRPr="00BE4493">
        <w:rPr>
          <w:sz w:val="24"/>
          <w:lang w:val="ru-RU"/>
        </w:rPr>
        <w:t>ем существенных характеристик объекта для определения способа решения задачи в соответствии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ситуацией;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преобразовывать модели с целью выявления общих законов, определяющих данную предметную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область;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наоборот;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доказательство: прямое, косвенное, от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противного;</w:t>
      </w:r>
    </w:p>
    <w:p w:rsidR="00A0155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01553" w:rsidRDefault="00A01553" w:rsidP="00A01553">
      <w:pPr>
        <w:pStyle w:val="a7"/>
        <w:ind w:left="0" w:firstLine="567"/>
        <w:contextualSpacing/>
        <w:jc w:val="left"/>
      </w:pPr>
      <w:r w:rsidRPr="00BE4493">
        <w:t>Смысловое чтение. Обучающийся 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82"/>
        <w:ind w:left="0" w:right="124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/>
        <w:ind w:left="0" w:right="125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ориентироваться в содержании текста, понимать целостный смысл текста, структурировать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устанавливать взаимосвязь описанных в тексте событий, явлений,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процессов;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</w:rPr>
      </w:pPr>
      <w:r w:rsidRPr="00BE4493">
        <w:rPr>
          <w:sz w:val="24"/>
        </w:rPr>
        <w:t xml:space="preserve">резюмировать главную 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идею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текста;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</w:t>
      </w:r>
      <w:r w:rsidRPr="00BE4493">
        <w:rPr>
          <w:sz w:val="24"/>
        </w:rPr>
        <w:t>non</w:t>
      </w:r>
      <w:r w:rsidRPr="00BE4493">
        <w:rPr>
          <w:sz w:val="24"/>
          <w:lang w:val="ru-RU"/>
        </w:rPr>
        <w:t>-</w:t>
      </w:r>
      <w:r w:rsidRPr="00BE4493">
        <w:rPr>
          <w:sz w:val="24"/>
        </w:rPr>
        <w:t>fiction</w:t>
      </w:r>
      <w:r w:rsidRPr="00BE4493">
        <w:rPr>
          <w:sz w:val="24"/>
          <w:lang w:val="ru-RU"/>
        </w:rPr>
        <w:t>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оценивать содержание и форму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текста.</w:t>
      </w:r>
    </w:p>
    <w:p w:rsidR="00A01553" w:rsidRPr="00661D2A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4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свое отношение к природной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среде;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анализировать влияние экологических факторов на среду обитания живых </w:t>
      </w:r>
      <w:r w:rsidRPr="00BE4493">
        <w:rPr>
          <w:spacing w:val="1"/>
          <w:sz w:val="24"/>
          <w:lang w:val="ru-RU"/>
        </w:rPr>
        <w:t>ор</w:t>
      </w:r>
      <w:r w:rsidRPr="00BE4493">
        <w:rPr>
          <w:sz w:val="24"/>
          <w:lang w:val="ru-RU"/>
        </w:rPr>
        <w:t>ганизмов;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проводить причинный и вероятностный анализ экологических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прогнозировать изменения ситуации при смене действия одного фактора на действие другого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фактора;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6" w:line="237" w:lineRule="auto"/>
        <w:ind w:left="0" w:right="123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распространять экологические знания и участвовать в практических делах по защите окружающей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среды;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выражать свое отношение к природе через рисунки, сочинения, модели, проектные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работы.</w:t>
      </w:r>
    </w:p>
    <w:p w:rsidR="00A01553" w:rsidRPr="00661D2A" w:rsidRDefault="00A01553" w:rsidP="00A01553">
      <w:pPr>
        <w:pStyle w:val="a9"/>
        <w:tabs>
          <w:tab w:val="left" w:pos="1236"/>
        </w:tabs>
        <w:spacing w:before="5" w:line="237" w:lineRule="auto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ключевые поисковые слова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запросы;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осуществлять взаимодействие с электронными поисковыми системами, словарями;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1"/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формировать множественную выборку из поисковых источников для объективизации результатов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поиска;</w:t>
      </w:r>
    </w:p>
    <w:p w:rsidR="00A0155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соотносить полученные результаты поиска со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деятельностью.</w:t>
      </w:r>
    </w:p>
    <w:p w:rsidR="00A01553" w:rsidRPr="00BE4493" w:rsidRDefault="00A01553" w:rsidP="00A01553">
      <w:pPr>
        <w:pStyle w:val="2"/>
        <w:spacing w:before="5"/>
        <w:ind w:left="0" w:firstLine="567"/>
      </w:pPr>
      <w:r w:rsidRPr="00BE4493">
        <w:t>Коммуникативные УУД</w:t>
      </w:r>
    </w:p>
    <w:p w:rsidR="00A01553" w:rsidRPr="003C3AF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возможные роли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играть определенную роль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свои действия и действия партнера, которые способствовали или препятствовали продуктивной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позитивные отношения в процессе учебной и познавательной 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4"/>
        <w:ind w:left="0" w:right="11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замен);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82"/>
        <w:ind w:left="0" w:right="121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предлагать альтернативное решение в конфликтной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общую точку зрения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дискуссии;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договариваться о правилах и вопросах для обсуждения в соответствии с </w:t>
      </w:r>
      <w:r w:rsidRPr="00BE4493">
        <w:rPr>
          <w:spacing w:val="1"/>
          <w:sz w:val="24"/>
          <w:lang w:val="ru-RU"/>
        </w:rPr>
        <w:t>по</w:t>
      </w:r>
      <w:r w:rsidRPr="00BE4493">
        <w:rPr>
          <w:sz w:val="24"/>
          <w:lang w:val="ru-RU"/>
        </w:rPr>
        <w:t>ставленной перед группой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устранять в рамках диалога разрывы в к</w:t>
      </w:r>
      <w:r>
        <w:rPr>
          <w:sz w:val="24"/>
          <w:lang w:val="ru-RU"/>
        </w:rPr>
        <w:t>оммуникации, обусловленные непо</w:t>
      </w:r>
      <w:r w:rsidRPr="00BE4493">
        <w:rPr>
          <w:sz w:val="24"/>
          <w:lang w:val="ru-RU"/>
        </w:rPr>
        <w:t>ниманием/неприятием со стороны собеседника задачи, формы или содержания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диалога.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6"/>
        </w:tabs>
        <w:spacing w:before="1"/>
        <w:ind w:left="0" w:right="112" w:firstLine="567"/>
        <w:rPr>
          <w:sz w:val="24"/>
        </w:rPr>
      </w:pPr>
      <w:r w:rsidRPr="00BE4493">
        <w:rPr>
          <w:sz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2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задачу коммуникации и в соответствии с ней отбирать речевые средства;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 использовать речевые средства в</w:t>
      </w:r>
      <w:r>
        <w:rPr>
          <w:sz w:val="24"/>
          <w:lang w:val="ru-RU"/>
        </w:rPr>
        <w:t xml:space="preserve"> процессе коммуникации с други</w:t>
      </w:r>
      <w:r w:rsidRPr="00BE4493">
        <w:rPr>
          <w:sz w:val="24"/>
          <w:lang w:val="ru-RU"/>
        </w:rPr>
        <w:t>ми людьми (диалог в паре, в малой группе и т.д.);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соблюдать нормы публичной речи, регламент в монологе и дискуссии в соответствии с коммуникативной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высказывать и обосновывать мнение (суждение) и запрашивать мнение партнера в рамках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ходе диалога и согласовывать его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собеседником;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письменные «клишированные» и оригинальные тексты с использованием необходимых речевых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средств;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вербальные средства (средства логической связи) для выделения смысловых блоков своего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выступления;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невербальные средства или наглядные материалы, подготовленные/отобранные под руководством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учителя;</w:t>
      </w:r>
    </w:p>
    <w:p w:rsidR="00A01553" w:rsidRPr="00BE4493" w:rsidRDefault="00A01553" w:rsidP="00C50377">
      <w:pPr>
        <w:pStyle w:val="a9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его.</w:t>
      </w:r>
    </w:p>
    <w:p w:rsidR="00A01553" w:rsidRPr="000109CE" w:rsidRDefault="00A01553" w:rsidP="00A01553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 xml:space="preserve">11. Формирование и развитие компетентности в области использования информационно-коммуникационных технологий (далее – ИКТ). </w:t>
      </w:r>
      <w:r w:rsidRPr="000109CE">
        <w:rPr>
          <w:lang w:val="ru-RU"/>
        </w:rPr>
        <w:t>Обучающийся сможет:</w:t>
      </w:r>
    </w:p>
    <w:p w:rsidR="00A01553" w:rsidRPr="00BE4493" w:rsidRDefault="00A01553" w:rsidP="00C50377">
      <w:pPr>
        <w:pStyle w:val="a9"/>
        <w:numPr>
          <w:ilvl w:val="2"/>
          <w:numId w:val="1"/>
        </w:numPr>
        <w:tabs>
          <w:tab w:val="left" w:pos="1658"/>
        </w:tabs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целенаправленно искать и использовать информационные ресурсы, </w:t>
      </w:r>
      <w:r w:rsidRPr="00BE4493">
        <w:rPr>
          <w:sz w:val="24"/>
          <w:lang w:val="ru-RU"/>
        </w:rPr>
        <w:lastRenderedPageBreak/>
        <w:t>необходимые для решения учебных и практических задач с помощью средств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ИКТ;</w:t>
      </w:r>
    </w:p>
    <w:p w:rsidR="00A01553" w:rsidRPr="00BE4493" w:rsidRDefault="00A01553" w:rsidP="00C50377">
      <w:pPr>
        <w:pStyle w:val="a9"/>
        <w:numPr>
          <w:ilvl w:val="2"/>
          <w:numId w:val="1"/>
        </w:numPr>
        <w:tabs>
          <w:tab w:val="left" w:pos="1658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A01553" w:rsidRPr="00BE4493" w:rsidRDefault="00A01553" w:rsidP="00C50377">
      <w:pPr>
        <w:pStyle w:val="a9"/>
        <w:numPr>
          <w:ilvl w:val="2"/>
          <w:numId w:val="1"/>
        </w:numPr>
        <w:tabs>
          <w:tab w:val="left" w:pos="1658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информационный аспект задачи, оперировать данными, использовать модель решения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A01553" w:rsidRPr="00BE4493" w:rsidRDefault="00A01553" w:rsidP="00C50377">
      <w:pPr>
        <w:pStyle w:val="a9"/>
        <w:numPr>
          <w:ilvl w:val="2"/>
          <w:numId w:val="1"/>
        </w:numPr>
        <w:tabs>
          <w:tab w:val="left" w:pos="1658"/>
        </w:tabs>
        <w:spacing w:before="2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использовать компьютерные технологии (включая выбор адекватных </w:t>
      </w:r>
      <w:r w:rsidRPr="00BE4493">
        <w:rPr>
          <w:spacing w:val="1"/>
          <w:sz w:val="24"/>
          <w:lang w:val="ru-RU"/>
        </w:rPr>
        <w:t>за</w:t>
      </w:r>
      <w:r w:rsidRPr="00BE4493">
        <w:rPr>
          <w:sz w:val="24"/>
          <w:lang w:val="ru-RU"/>
        </w:rPr>
        <w:t>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др.;</w:t>
      </w:r>
    </w:p>
    <w:p w:rsidR="00A01553" w:rsidRPr="00BE4493" w:rsidRDefault="00A01553" w:rsidP="00C50377">
      <w:pPr>
        <w:pStyle w:val="a9"/>
        <w:numPr>
          <w:ilvl w:val="2"/>
          <w:numId w:val="1"/>
        </w:numPr>
        <w:tabs>
          <w:tab w:val="left" w:pos="1657"/>
          <w:tab w:val="left" w:pos="1658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информацию с учетом этических и правовых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норм;</w:t>
      </w:r>
    </w:p>
    <w:p w:rsidR="00A01553" w:rsidRDefault="00A01553" w:rsidP="00C50377">
      <w:pPr>
        <w:pStyle w:val="a9"/>
        <w:numPr>
          <w:ilvl w:val="2"/>
          <w:numId w:val="1"/>
        </w:numPr>
        <w:tabs>
          <w:tab w:val="left" w:pos="1658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безопасности.</w:t>
      </w:r>
    </w:p>
    <w:p w:rsidR="00A01553" w:rsidRDefault="00A01553" w:rsidP="00A01553">
      <w:pPr>
        <w:tabs>
          <w:tab w:val="left" w:pos="1658"/>
        </w:tabs>
        <w:spacing w:before="2" w:line="237" w:lineRule="auto"/>
        <w:ind w:right="110"/>
        <w:rPr>
          <w:sz w:val="24"/>
          <w:lang w:val="ru-RU"/>
        </w:rPr>
      </w:pPr>
    </w:p>
    <w:p w:rsidR="00A01553" w:rsidRPr="00A01553" w:rsidRDefault="00A01553" w:rsidP="00A01553">
      <w:pPr>
        <w:pStyle w:val="2"/>
        <w:tabs>
          <w:tab w:val="left" w:pos="1410"/>
        </w:tabs>
        <w:spacing w:before="0" w:line="275" w:lineRule="exact"/>
        <w:ind w:left="0"/>
        <w:jc w:val="center"/>
        <w:rPr>
          <w:lang w:val="ru-RU"/>
        </w:rPr>
      </w:pPr>
      <w:r>
        <w:rPr>
          <w:lang w:val="ru-RU"/>
        </w:rPr>
        <w:t>П</w:t>
      </w:r>
      <w:r w:rsidRPr="00FD479F">
        <w:rPr>
          <w:lang w:val="ru-RU"/>
        </w:rPr>
        <w:t>редметные результаты</w:t>
      </w:r>
      <w:bookmarkStart w:id="4" w:name="_TOC_250004"/>
      <w:bookmarkEnd w:id="4"/>
    </w:p>
    <w:p w:rsidR="00A01553" w:rsidRDefault="00A01553" w:rsidP="00A01553">
      <w:pPr>
        <w:tabs>
          <w:tab w:val="left" w:pos="567"/>
        </w:tabs>
        <w:spacing w:line="274" w:lineRule="exact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В результате изучения курса биологии в основной школе:</w:t>
      </w:r>
    </w:p>
    <w:p w:rsidR="00A01553" w:rsidRDefault="00A01553" w:rsidP="00A01553">
      <w:pPr>
        <w:pStyle w:val="a7"/>
        <w:tabs>
          <w:tab w:val="left" w:pos="567"/>
        </w:tabs>
        <w:ind w:left="0" w:firstLine="567"/>
        <w:rPr>
          <w:lang w:val="ru-RU"/>
        </w:rPr>
      </w:pPr>
      <w:r>
        <w:rPr>
          <w:lang w:val="ru-RU"/>
        </w:rPr>
        <w:t xml:space="preserve">Выпускник </w:t>
      </w:r>
      <w:r>
        <w:rPr>
          <w:b/>
          <w:lang w:val="ru-RU"/>
        </w:rPr>
        <w:t xml:space="preserve">научится </w:t>
      </w:r>
      <w:r>
        <w:rPr>
          <w:lang w:val="ru-RU"/>
        </w:rPr>
        <w:t>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A01553" w:rsidRDefault="00A01553" w:rsidP="00A01553">
      <w:pPr>
        <w:pStyle w:val="a7"/>
        <w:tabs>
          <w:tab w:val="left" w:pos="567"/>
        </w:tabs>
        <w:ind w:left="0" w:right="109" w:firstLine="567"/>
        <w:rPr>
          <w:lang w:val="ru-RU"/>
        </w:rPr>
      </w:pPr>
      <w:r>
        <w:rPr>
          <w:lang w:val="ru-RU"/>
        </w:rPr>
        <w:t xml:space="preserve">Выпускник </w:t>
      </w:r>
      <w:r>
        <w:rPr>
          <w:b/>
          <w:lang w:val="ru-RU"/>
        </w:rPr>
        <w:t xml:space="preserve">овладеет </w:t>
      </w:r>
      <w:r>
        <w:rPr>
          <w:lang w:val="ru-RU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A01553" w:rsidRDefault="00A01553" w:rsidP="00A01553">
      <w:pPr>
        <w:pStyle w:val="a7"/>
        <w:tabs>
          <w:tab w:val="left" w:pos="567"/>
        </w:tabs>
        <w:ind w:left="0" w:right="108" w:firstLine="567"/>
        <w:rPr>
          <w:lang w:val="ru-RU"/>
        </w:rPr>
      </w:pPr>
      <w:r>
        <w:rPr>
          <w:lang w:val="ru-RU"/>
        </w:rPr>
        <w:t xml:space="preserve">Выпускник </w:t>
      </w:r>
      <w:r>
        <w:rPr>
          <w:b/>
          <w:lang w:val="ru-RU"/>
        </w:rPr>
        <w:t xml:space="preserve">освоит </w:t>
      </w:r>
      <w:r>
        <w:rPr>
          <w:lang w:val="ru-RU"/>
        </w:rPr>
        <w:t>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A01553" w:rsidRDefault="00A01553" w:rsidP="00A01553">
      <w:pPr>
        <w:pStyle w:val="a7"/>
        <w:tabs>
          <w:tab w:val="left" w:pos="567"/>
        </w:tabs>
        <w:ind w:left="0" w:right="110" w:firstLine="567"/>
        <w:rPr>
          <w:lang w:val="ru-RU"/>
        </w:rPr>
      </w:pPr>
      <w:r>
        <w:rPr>
          <w:lang w:val="ru-RU"/>
        </w:rPr>
        <w:t xml:space="preserve">Выпускник </w:t>
      </w:r>
      <w:r>
        <w:rPr>
          <w:b/>
          <w:lang w:val="ru-RU"/>
        </w:rPr>
        <w:t xml:space="preserve">приобретет </w:t>
      </w:r>
      <w:r>
        <w:rPr>
          <w:lang w:val="ru-RU"/>
        </w:rPr>
        <w:t>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A01553" w:rsidRDefault="00A01553" w:rsidP="00A01553">
      <w:pPr>
        <w:pStyle w:val="2"/>
        <w:tabs>
          <w:tab w:val="left" w:pos="567"/>
        </w:tabs>
        <w:spacing w:before="6" w:line="275" w:lineRule="exact"/>
        <w:ind w:left="0" w:firstLine="567"/>
        <w:jc w:val="both"/>
      </w:pPr>
      <w:r>
        <w:t>Выпускник получит возможность научиться: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567"/>
          <w:tab w:val="left" w:pos="1096"/>
        </w:tabs>
        <w:spacing w:before="1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 xml:space="preserve">осознанно использовать знания основных правил поведения в природе и </w:t>
      </w:r>
      <w:r>
        <w:rPr>
          <w:spacing w:val="1"/>
          <w:sz w:val="24"/>
          <w:lang w:val="ru-RU"/>
        </w:rPr>
        <w:t>ос</w:t>
      </w:r>
      <w:r>
        <w:rPr>
          <w:sz w:val="24"/>
          <w:lang w:val="ru-RU"/>
        </w:rPr>
        <w:t>нов здорового образа жизни в быту;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567"/>
          <w:tab w:val="left" w:pos="1096"/>
        </w:tabs>
        <w:spacing w:before="4" w:line="235" w:lineRule="auto"/>
        <w:ind w:left="0" w:right="119" w:firstLine="567"/>
        <w:rPr>
          <w:sz w:val="24"/>
          <w:lang w:val="ru-RU"/>
        </w:rPr>
      </w:pPr>
      <w:r>
        <w:rPr>
          <w:sz w:val="24"/>
          <w:lang w:val="ru-RU"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567"/>
          <w:tab w:val="left" w:pos="1096"/>
        </w:tabs>
        <w:spacing w:before="1"/>
        <w:ind w:left="0" w:right="106" w:firstLine="567"/>
        <w:rPr>
          <w:sz w:val="24"/>
          <w:lang w:val="ru-RU"/>
        </w:rPr>
      </w:pPr>
      <w:r>
        <w:rPr>
          <w:sz w:val="24"/>
          <w:lang w:val="ru-RU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ин- формацию, анализируя ее содержание и данные об источнике информации;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567"/>
          <w:tab w:val="left" w:pos="1096"/>
        </w:tabs>
        <w:spacing w:before="4" w:line="235" w:lineRule="auto"/>
        <w:ind w:left="0" w:right="112" w:firstLine="567"/>
        <w:rPr>
          <w:sz w:val="24"/>
          <w:lang w:val="ru-RU"/>
        </w:rPr>
      </w:pPr>
      <w:r>
        <w:rPr>
          <w:sz w:val="24"/>
          <w:lang w:val="ru-RU"/>
        </w:rPr>
        <w:t xml:space="preserve">создавать собственные письменные и устные сообщения о биологических явлениях и процессах на основе нескольких источников информации, сопровождать </w:t>
      </w:r>
      <w:r>
        <w:rPr>
          <w:spacing w:val="1"/>
          <w:sz w:val="24"/>
          <w:lang w:val="ru-RU"/>
        </w:rPr>
        <w:t>вы</w:t>
      </w:r>
      <w:r>
        <w:rPr>
          <w:sz w:val="24"/>
          <w:lang w:val="ru-RU"/>
        </w:rPr>
        <w:t>ступление презентацией, учитывая особенности аудитории сверстников.</w:t>
      </w:r>
    </w:p>
    <w:p w:rsidR="00A01553" w:rsidRDefault="00A01553" w:rsidP="00A01553">
      <w:pPr>
        <w:pStyle w:val="2"/>
        <w:spacing w:before="5" w:line="240" w:lineRule="auto"/>
        <w:ind w:left="0" w:right="6058" w:firstLine="567"/>
      </w:pPr>
      <w:r>
        <w:t>Живые организмы Выпускник научится: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line="235" w:lineRule="auto"/>
        <w:ind w:left="0" w:right="111" w:firstLine="567"/>
        <w:rPr>
          <w:sz w:val="24"/>
          <w:lang w:val="ru-RU"/>
        </w:rPr>
      </w:pPr>
      <w:r>
        <w:rPr>
          <w:sz w:val="24"/>
          <w:lang w:val="ru-RU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20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различий растений, животных, грибов и бактерий;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 xml:space="preserve"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</w:t>
      </w:r>
      <w:r>
        <w:rPr>
          <w:sz w:val="24"/>
          <w:lang w:val="ru-RU"/>
        </w:rPr>
        <w:lastRenderedPageBreak/>
        <w:t>группе;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раскрывать роль биологии в практической деятельности людей; роль различных организмов в жизни человека;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15" w:firstLine="567"/>
        <w:rPr>
          <w:sz w:val="24"/>
          <w:lang w:val="ru-RU"/>
        </w:rPr>
      </w:pPr>
      <w:r>
        <w:rPr>
          <w:sz w:val="24"/>
          <w:lang w:val="ru-RU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20" w:firstLine="567"/>
        <w:rPr>
          <w:sz w:val="24"/>
          <w:lang w:val="ru-RU"/>
        </w:rPr>
      </w:pPr>
      <w:r>
        <w:rPr>
          <w:sz w:val="24"/>
          <w:lang w:val="ru-RU"/>
        </w:rPr>
        <w:t>выявлять примеры и раскрывать сущность приспособленности организмов к среде обитания;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09" w:firstLine="567"/>
        <w:rPr>
          <w:sz w:val="24"/>
          <w:lang w:val="ru-RU"/>
        </w:rPr>
      </w:pPr>
      <w:r>
        <w:rPr>
          <w:sz w:val="24"/>
          <w:lang w:val="ru-RU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17" w:firstLine="567"/>
        <w:rPr>
          <w:sz w:val="24"/>
          <w:lang w:val="ru-RU"/>
        </w:rPr>
      </w:pPr>
      <w:r>
        <w:rPr>
          <w:sz w:val="24"/>
          <w:lang w:val="ru-RU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82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</w:t>
      </w:r>
      <w:r>
        <w:rPr>
          <w:spacing w:val="1"/>
          <w:sz w:val="24"/>
          <w:lang w:val="ru-RU"/>
        </w:rPr>
        <w:t>ре</w:t>
      </w:r>
      <w:r>
        <w:rPr>
          <w:sz w:val="24"/>
          <w:lang w:val="ru-RU"/>
        </w:rPr>
        <w:t>зультаты;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знать и аргументировать основные правила поведения в природе;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анализировать и оценивать последствия деятельности человека в природе;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ind w:left="0" w:right="122" w:firstLine="567"/>
        <w:rPr>
          <w:sz w:val="24"/>
          <w:lang w:val="ru-RU"/>
        </w:rPr>
      </w:pPr>
      <w:r>
        <w:rPr>
          <w:sz w:val="24"/>
          <w:lang w:val="ru-RU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знать и соблюдать правила работы в кабинете биологии;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 w:line="235" w:lineRule="auto"/>
        <w:ind w:left="0" w:right="112" w:firstLine="567"/>
        <w:rPr>
          <w:i/>
          <w:sz w:val="24"/>
          <w:lang w:val="ru-RU"/>
        </w:rPr>
      </w:pPr>
      <w:r>
        <w:rPr>
          <w:i/>
          <w:sz w:val="24"/>
          <w:lang w:val="ru-RU"/>
        </w:rPr>
        <w:t>характеризовать особенности строения и процессов жизнедеятельности биологических объектов (клеток, организмов, в т.ч. типичных представителей Республики Башкортостан и своей местности), их практическую значимость;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16" w:firstLine="567"/>
        <w:rPr>
          <w:i/>
          <w:sz w:val="24"/>
          <w:lang w:val="ru-RU"/>
        </w:rPr>
      </w:pPr>
      <w:r>
        <w:rPr>
          <w:i/>
          <w:sz w:val="24"/>
          <w:lang w:val="ru-RU"/>
        </w:rPr>
        <w:t>использовать приемы оказания первой помощи при отравлении ядовитыми грибами, ядовитыми растениями, укусах животных (в т.ч. видами Республики Башкортостан и своей местности); работы с определителями растений; выращивания и размножения культурных растений, домашних животных (в т.ч. традиционных и районированных пород  и сортов Республики Башкортостан и своей местности);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2" w:firstLine="567"/>
        <w:rPr>
          <w:i/>
          <w:sz w:val="24"/>
          <w:lang w:val="ru-RU"/>
        </w:rPr>
      </w:pPr>
      <w:r>
        <w:rPr>
          <w:i/>
          <w:sz w:val="24"/>
          <w:lang w:val="ru-RU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Республики Башкортостан и своей местности;</w:t>
      </w:r>
    </w:p>
    <w:p w:rsidR="00A01553" w:rsidRDefault="00A01553" w:rsidP="00A01553">
      <w:pPr>
        <w:pStyle w:val="a7"/>
        <w:ind w:left="0" w:firstLine="567"/>
        <w:jc w:val="left"/>
      </w:pPr>
      <w:r>
        <w:t>Выпускник получит возможность научиться: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4" w:firstLine="567"/>
        <w:rPr>
          <w:sz w:val="24"/>
          <w:lang w:val="ru-RU"/>
        </w:rPr>
      </w:pPr>
      <w:r>
        <w:rPr>
          <w:sz w:val="24"/>
          <w:lang w:val="ru-RU"/>
        </w:rPr>
        <w:t>находить информацию о растениях, животных грибах и бактериях в научно- 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09" w:firstLine="567"/>
        <w:rPr>
          <w:sz w:val="24"/>
          <w:lang w:val="ru-RU"/>
        </w:rPr>
      </w:pPr>
      <w:r>
        <w:rPr>
          <w:sz w:val="24"/>
          <w:lang w:val="ru-RU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11" w:firstLine="567"/>
        <w:rPr>
          <w:sz w:val="24"/>
          <w:lang w:val="ru-RU"/>
        </w:rPr>
      </w:pPr>
      <w:r>
        <w:rPr>
          <w:sz w:val="24"/>
          <w:lang w:val="ru-RU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при- роды);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09" w:firstLine="567"/>
        <w:rPr>
          <w:sz w:val="24"/>
          <w:lang w:val="ru-RU"/>
        </w:rPr>
      </w:pPr>
      <w:r>
        <w:rPr>
          <w:sz w:val="24"/>
          <w:lang w:val="ru-RU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21" w:firstLine="567"/>
        <w:rPr>
          <w:sz w:val="24"/>
          <w:lang w:val="ru-RU"/>
        </w:rPr>
      </w:pPr>
      <w:r>
        <w:rPr>
          <w:sz w:val="24"/>
          <w:lang w:val="ru-RU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 и бактерий, планировать совместную деятельность, учитывать мнение окружающих и адекватно </w:t>
      </w:r>
      <w:r>
        <w:rPr>
          <w:sz w:val="24"/>
          <w:lang w:val="ru-RU"/>
        </w:rPr>
        <w:lastRenderedPageBreak/>
        <w:t>оценивать собственный вклад в деятельность группы.</w:t>
      </w:r>
    </w:p>
    <w:p w:rsidR="00A01553" w:rsidRDefault="00A01553" w:rsidP="00A01553">
      <w:pPr>
        <w:pStyle w:val="2"/>
        <w:spacing w:line="240" w:lineRule="auto"/>
        <w:ind w:left="0" w:right="5950" w:firstLine="567"/>
        <w:rPr>
          <w:lang w:val="ru-RU"/>
        </w:rPr>
      </w:pPr>
      <w:r>
        <w:rPr>
          <w:lang w:val="ru-RU"/>
        </w:rPr>
        <w:t>Человек и его здоровье Выпускник научится: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82" w:line="235" w:lineRule="auto"/>
        <w:ind w:left="0" w:right="111" w:firstLine="567"/>
        <w:rPr>
          <w:sz w:val="24"/>
          <w:lang w:val="ru-RU"/>
        </w:rPr>
      </w:pPr>
      <w:r>
        <w:rPr>
          <w:sz w:val="24"/>
          <w:lang w:val="ru-RU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отличий человека от животных;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 w:line="235" w:lineRule="auto"/>
        <w:ind w:left="0" w:right="119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21" w:firstLine="567"/>
        <w:rPr>
          <w:sz w:val="24"/>
          <w:lang w:val="ru-RU"/>
        </w:rPr>
      </w:pPr>
      <w:r>
        <w:rPr>
          <w:sz w:val="24"/>
          <w:lang w:val="ru-RU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5" w:firstLine="567"/>
        <w:rPr>
          <w:sz w:val="24"/>
          <w:lang w:val="ru-RU"/>
        </w:rPr>
      </w:pPr>
      <w:r>
        <w:rPr>
          <w:sz w:val="24"/>
          <w:lang w:val="ru-RU"/>
        </w:rPr>
        <w:t xml:space="preserve">выявлять примеры и пояснять проявление наследственных заболеваний у </w:t>
      </w:r>
      <w:r>
        <w:rPr>
          <w:spacing w:val="1"/>
          <w:sz w:val="24"/>
          <w:lang w:val="ru-RU"/>
        </w:rPr>
        <w:t>че</w:t>
      </w:r>
      <w:r>
        <w:rPr>
          <w:sz w:val="24"/>
          <w:lang w:val="ru-RU"/>
        </w:rPr>
        <w:t>ловека,  сущность процессов наследственности и изменчивости, присущей человеку;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 xml:space="preserve">сравнивать биологические объекты (клетки, ткани, органы, системы органов), процессы жизнедеятельности (питание, дыхание, обмен веществ, выделение и др.); </w:t>
      </w:r>
      <w:r>
        <w:rPr>
          <w:spacing w:val="1"/>
          <w:sz w:val="24"/>
          <w:lang w:val="ru-RU"/>
        </w:rPr>
        <w:t>де</w:t>
      </w:r>
      <w:r>
        <w:rPr>
          <w:sz w:val="24"/>
          <w:lang w:val="ru-RU"/>
        </w:rPr>
        <w:t>лать выводы и умозаключения на основе сравнения;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10" w:firstLine="567"/>
        <w:rPr>
          <w:sz w:val="24"/>
          <w:lang w:val="ru-RU"/>
        </w:rPr>
      </w:pPr>
      <w:r>
        <w:rPr>
          <w:sz w:val="24"/>
          <w:lang w:val="ru-RU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 w:line="294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анализировать и оценивать влияние факторов риска на здоровье человека;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описывать и использовать приемы оказания первой помощи;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line="293" w:lineRule="exact"/>
        <w:ind w:left="0" w:firstLine="567"/>
        <w:jc w:val="left"/>
        <w:rPr>
          <w:sz w:val="24"/>
          <w:lang w:val="ru-RU"/>
        </w:rPr>
      </w:pPr>
      <w:r>
        <w:rPr>
          <w:sz w:val="24"/>
          <w:lang w:val="ru-RU"/>
        </w:rPr>
        <w:t>знать и соблюдать правила работы в кабинете биологии.</w:t>
      </w:r>
    </w:p>
    <w:p w:rsidR="00A01553" w:rsidRDefault="00A01553" w:rsidP="00A01553">
      <w:pPr>
        <w:pStyle w:val="2"/>
        <w:spacing w:before="1" w:line="275" w:lineRule="exact"/>
        <w:ind w:left="0" w:firstLine="567"/>
      </w:pPr>
      <w:r>
        <w:t>Выпускник получит возможность научиться: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 w:line="235" w:lineRule="auto"/>
        <w:ind w:right="113" w:firstLine="465"/>
        <w:rPr>
          <w:sz w:val="24"/>
          <w:lang w:val="ru-RU"/>
        </w:rPr>
      </w:pPr>
      <w:r>
        <w:rPr>
          <w:sz w:val="24"/>
          <w:lang w:val="ru-RU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2" w:firstLine="567"/>
        <w:rPr>
          <w:sz w:val="24"/>
          <w:lang w:val="ru-RU"/>
        </w:rPr>
      </w:pPr>
      <w:r>
        <w:rPr>
          <w:sz w:val="24"/>
          <w:lang w:val="ru-RU"/>
        </w:rPr>
        <w:t>находить информацию о строении и жизнедеятельности человека в научно- 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21" w:firstLine="567"/>
        <w:rPr>
          <w:sz w:val="24"/>
          <w:lang w:val="ru-RU"/>
        </w:rPr>
      </w:pPr>
      <w:r>
        <w:rPr>
          <w:sz w:val="24"/>
          <w:lang w:val="ru-RU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1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2" w:firstLine="567"/>
        <w:rPr>
          <w:sz w:val="24"/>
          <w:lang w:val="ru-RU"/>
        </w:rPr>
      </w:pPr>
      <w:r>
        <w:rPr>
          <w:sz w:val="24"/>
          <w:lang w:val="ru-RU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1"/>
        <w:ind w:left="0" w:right="109" w:firstLine="567"/>
        <w:rPr>
          <w:i/>
          <w:sz w:val="24"/>
          <w:lang w:val="ru-RU"/>
        </w:rPr>
      </w:pPr>
      <w:r>
        <w:rPr>
          <w:sz w:val="24"/>
          <w:lang w:val="ru-RU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</w:t>
      </w:r>
      <w:r>
        <w:rPr>
          <w:spacing w:val="1"/>
          <w:sz w:val="24"/>
          <w:lang w:val="ru-RU"/>
        </w:rPr>
        <w:t>соб</w:t>
      </w:r>
      <w:r>
        <w:rPr>
          <w:sz w:val="24"/>
          <w:lang w:val="ru-RU"/>
        </w:rPr>
        <w:t>ственный вклад в деятельность группы</w:t>
      </w:r>
      <w:r>
        <w:rPr>
          <w:i/>
          <w:sz w:val="24"/>
          <w:lang w:val="ru-RU"/>
        </w:rPr>
        <w:t>.</w:t>
      </w:r>
    </w:p>
    <w:p w:rsidR="00A01553" w:rsidRDefault="00A01553" w:rsidP="00A01553">
      <w:pPr>
        <w:pStyle w:val="2"/>
        <w:tabs>
          <w:tab w:val="left" w:pos="851"/>
        </w:tabs>
        <w:spacing w:before="62" w:line="240" w:lineRule="auto"/>
        <w:ind w:left="0" w:right="4226" w:firstLine="567"/>
        <w:rPr>
          <w:lang w:val="ru-RU"/>
        </w:rPr>
      </w:pPr>
      <w:r>
        <w:rPr>
          <w:lang w:val="ru-RU"/>
        </w:rPr>
        <w:lastRenderedPageBreak/>
        <w:t>Общие биологические закономерности Выпускник научится: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line="235" w:lineRule="auto"/>
        <w:ind w:left="0" w:right="120" w:firstLine="567"/>
        <w:rPr>
          <w:sz w:val="24"/>
          <w:lang w:val="ru-RU"/>
        </w:rPr>
      </w:pPr>
      <w:r>
        <w:rPr>
          <w:sz w:val="24"/>
          <w:lang w:val="ru-RU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5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необходимости защиты окружающей среды;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9" w:firstLine="567"/>
        <w:rPr>
          <w:sz w:val="24"/>
          <w:lang w:val="ru-RU"/>
        </w:rPr>
      </w:pPr>
      <w:r>
        <w:rPr>
          <w:sz w:val="24"/>
          <w:lang w:val="ru-RU"/>
        </w:rPr>
        <w:t>аргументировать, приводить доказательства зависимости здоровья  человека от состояния окружающей среды;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1"/>
        <w:ind w:left="0" w:right="110" w:firstLine="567"/>
        <w:rPr>
          <w:sz w:val="24"/>
          <w:lang w:val="ru-RU"/>
        </w:rPr>
      </w:pPr>
      <w:r>
        <w:rPr>
          <w:sz w:val="24"/>
          <w:lang w:val="ru-RU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2" w:firstLine="567"/>
        <w:rPr>
          <w:sz w:val="24"/>
          <w:lang w:val="ru-RU"/>
        </w:rPr>
      </w:pPr>
      <w:r>
        <w:rPr>
          <w:sz w:val="24"/>
          <w:lang w:val="ru-RU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06" w:firstLine="567"/>
        <w:rPr>
          <w:sz w:val="24"/>
          <w:lang w:val="ru-RU"/>
        </w:rPr>
      </w:pPr>
      <w:r>
        <w:rPr>
          <w:sz w:val="24"/>
          <w:lang w:val="ru-RU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09" w:firstLine="567"/>
        <w:rPr>
          <w:sz w:val="24"/>
          <w:lang w:val="ru-RU"/>
        </w:rPr>
      </w:pPr>
      <w:r>
        <w:rPr>
          <w:sz w:val="24"/>
          <w:lang w:val="ru-RU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13" w:firstLine="567"/>
        <w:rPr>
          <w:sz w:val="24"/>
          <w:lang w:val="ru-RU"/>
        </w:rPr>
      </w:pPr>
      <w:r>
        <w:rPr>
          <w:sz w:val="24"/>
          <w:lang w:val="ru-RU"/>
        </w:rPr>
        <w:t>сравнивать биологические объекты, процессы; делать выводы и умозаключения на основе сравнения;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4" w:line="235" w:lineRule="auto"/>
        <w:ind w:left="0" w:right="107" w:firstLine="567"/>
        <w:rPr>
          <w:sz w:val="24"/>
          <w:lang w:val="ru-RU"/>
        </w:rPr>
      </w:pPr>
      <w:r>
        <w:rPr>
          <w:sz w:val="24"/>
          <w:lang w:val="ru-RU"/>
        </w:rPr>
        <w:t xml:space="preserve">устанавливать взаимосвязи между особенностями строения и функциями </w:t>
      </w:r>
      <w:r>
        <w:rPr>
          <w:spacing w:val="2"/>
          <w:sz w:val="24"/>
          <w:lang w:val="ru-RU"/>
        </w:rPr>
        <w:t>ор</w:t>
      </w:r>
      <w:r>
        <w:rPr>
          <w:sz w:val="24"/>
          <w:lang w:val="ru-RU"/>
        </w:rPr>
        <w:t>ганов и систем органов;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1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</w:t>
      </w:r>
      <w:r>
        <w:rPr>
          <w:spacing w:val="1"/>
          <w:sz w:val="24"/>
          <w:lang w:val="ru-RU"/>
        </w:rPr>
        <w:t>ре</w:t>
      </w:r>
      <w:r>
        <w:rPr>
          <w:sz w:val="24"/>
          <w:lang w:val="ru-RU"/>
        </w:rPr>
        <w:t>зультаты;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5" w:line="235" w:lineRule="auto"/>
        <w:ind w:left="0" w:right="107" w:firstLine="567"/>
        <w:rPr>
          <w:sz w:val="24"/>
          <w:lang w:val="ru-RU"/>
        </w:rPr>
      </w:pPr>
      <w:r>
        <w:rPr>
          <w:sz w:val="24"/>
          <w:lang w:val="ru-RU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851"/>
        </w:tabs>
        <w:spacing w:before="5" w:line="235" w:lineRule="auto"/>
        <w:ind w:left="0" w:right="119" w:firstLine="567"/>
        <w:rPr>
          <w:sz w:val="24"/>
          <w:lang w:val="ru-RU"/>
        </w:rPr>
      </w:pPr>
      <w:r>
        <w:rPr>
          <w:sz w:val="24"/>
          <w:lang w:val="ru-RU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5" w:line="235" w:lineRule="auto"/>
        <w:ind w:left="0" w:right="108" w:firstLine="567"/>
        <w:rPr>
          <w:sz w:val="24"/>
          <w:lang w:val="ru-RU"/>
        </w:rPr>
      </w:pPr>
      <w:r>
        <w:rPr>
          <w:sz w:val="24"/>
          <w:lang w:val="ru-RU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firstLine="567"/>
        <w:rPr>
          <w:sz w:val="24"/>
          <w:lang w:val="ru-RU"/>
        </w:rPr>
      </w:pPr>
      <w:r>
        <w:rPr>
          <w:sz w:val="24"/>
          <w:lang w:val="ru-RU"/>
        </w:rPr>
        <w:t>знать и соблюдать правила работы в кабинете биологии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6" w:line="235" w:lineRule="auto"/>
        <w:ind w:left="0" w:right="107" w:firstLine="567"/>
        <w:rPr>
          <w:sz w:val="24"/>
          <w:lang w:val="ru-RU"/>
        </w:rPr>
      </w:pPr>
      <w:r>
        <w:rPr>
          <w:sz w:val="24"/>
          <w:lang w:val="ru-RU"/>
        </w:rPr>
        <w:t xml:space="preserve">анализировать и оценивать последствия деятельности человека в природе, </w:t>
      </w:r>
      <w:r>
        <w:rPr>
          <w:i/>
          <w:sz w:val="24"/>
          <w:lang w:val="ru-RU"/>
        </w:rPr>
        <w:t>на примере экологических проблем Российской Федерации, Республики Башкортостан и своей местности</w:t>
      </w:r>
      <w:r>
        <w:rPr>
          <w:sz w:val="24"/>
          <w:lang w:val="ru-RU"/>
        </w:rPr>
        <w:t>.</w:t>
      </w:r>
    </w:p>
    <w:p w:rsidR="00A01553" w:rsidRDefault="00A01553" w:rsidP="00A01553">
      <w:pPr>
        <w:pStyle w:val="2"/>
        <w:spacing w:before="0" w:line="275" w:lineRule="exact"/>
        <w:ind w:left="0" w:firstLine="567"/>
        <w:jc w:val="both"/>
      </w:pPr>
      <w:r>
        <w:t>Выпускник получит возможность научиться: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 w:line="235" w:lineRule="auto"/>
        <w:ind w:left="0" w:right="107" w:firstLine="567"/>
        <w:rPr>
          <w:sz w:val="24"/>
          <w:lang w:val="ru-RU"/>
        </w:rPr>
      </w:pPr>
      <w:r>
        <w:rPr>
          <w:sz w:val="24"/>
          <w:lang w:val="ru-RU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1"/>
        <w:ind w:left="0" w:right="108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</w:t>
      </w:r>
      <w:r>
        <w:rPr>
          <w:sz w:val="24"/>
          <w:szCs w:val="24"/>
          <w:lang w:val="ru-RU"/>
        </w:rPr>
        <w:t>человека;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4" w:line="235" w:lineRule="auto"/>
        <w:ind w:left="0" w:right="115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77" w:line="235" w:lineRule="auto"/>
        <w:ind w:left="0" w:right="112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10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01553" w:rsidRDefault="00A01553" w:rsidP="00C50377">
      <w:pPr>
        <w:pStyle w:val="a9"/>
        <w:numPr>
          <w:ilvl w:val="1"/>
          <w:numId w:val="10"/>
        </w:numPr>
        <w:tabs>
          <w:tab w:val="left" w:pos="1096"/>
        </w:tabs>
        <w:spacing w:before="2"/>
        <w:ind w:left="0" w:right="111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</w:t>
      </w:r>
      <w:r>
        <w:rPr>
          <w:spacing w:val="1"/>
          <w:sz w:val="24"/>
          <w:szCs w:val="24"/>
          <w:lang w:val="ru-RU"/>
        </w:rPr>
        <w:t>ге</w:t>
      </w:r>
      <w:r>
        <w:rPr>
          <w:sz w:val="24"/>
          <w:szCs w:val="24"/>
          <w:lang w:val="ru-RU"/>
        </w:rPr>
        <w:t>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A01553" w:rsidRDefault="00A01553" w:rsidP="00C50377">
      <w:pPr>
        <w:pStyle w:val="a9"/>
        <w:numPr>
          <w:ilvl w:val="0"/>
          <w:numId w:val="11"/>
        </w:numPr>
        <w:tabs>
          <w:tab w:val="left" w:pos="882"/>
        </w:tabs>
        <w:spacing w:before="4" w:line="235" w:lineRule="auto"/>
        <w:ind w:left="0" w:right="122" w:firstLine="567"/>
        <w:rPr>
          <w:b/>
          <w:i/>
          <w:sz w:val="24"/>
          <w:lang w:val="ru-RU"/>
        </w:rPr>
      </w:pPr>
      <w:r>
        <w:rPr>
          <w:i/>
          <w:sz w:val="24"/>
          <w:lang w:val="ru-RU"/>
        </w:rPr>
        <w:t>аргументировать свою точку зрения в ходе дискуссии по обсуждению экологических проблем глобального, регионального и местного значения</w:t>
      </w:r>
      <w:r>
        <w:rPr>
          <w:b/>
          <w:i/>
          <w:sz w:val="24"/>
          <w:lang w:val="ru-RU"/>
        </w:rPr>
        <w:t>.</w:t>
      </w:r>
    </w:p>
    <w:p w:rsidR="00A01553" w:rsidRDefault="00A01553" w:rsidP="00A01553">
      <w:pPr>
        <w:tabs>
          <w:tab w:val="left" w:pos="567"/>
        </w:tabs>
        <w:spacing w:line="275" w:lineRule="exact"/>
        <w:ind w:firstLine="567"/>
        <w:jc w:val="both"/>
        <w:rPr>
          <w:b/>
          <w:sz w:val="24"/>
          <w:lang w:val="ru-RU"/>
        </w:rPr>
      </w:pPr>
    </w:p>
    <w:p w:rsidR="00A01553" w:rsidRDefault="00A01553" w:rsidP="00A01553">
      <w:pPr>
        <w:tabs>
          <w:tab w:val="left" w:pos="1096"/>
        </w:tabs>
        <w:spacing w:before="5" w:line="237" w:lineRule="auto"/>
        <w:ind w:right="110"/>
        <w:rPr>
          <w:b/>
          <w:sz w:val="24"/>
          <w:lang w:val="ru-RU"/>
        </w:rPr>
      </w:pPr>
      <w:r w:rsidRPr="00FB1F02">
        <w:rPr>
          <w:b/>
          <w:sz w:val="24"/>
          <w:lang w:val="ru-RU"/>
        </w:rPr>
        <w:t xml:space="preserve">      2. Содержание учебного предмета</w:t>
      </w:r>
      <w:r>
        <w:rPr>
          <w:b/>
          <w:sz w:val="24"/>
          <w:lang w:val="ru-RU"/>
        </w:rPr>
        <w:t xml:space="preserve">  </w:t>
      </w:r>
      <w:r w:rsidR="00667E61">
        <w:rPr>
          <w:b/>
          <w:sz w:val="24"/>
          <w:lang w:val="ru-RU"/>
        </w:rPr>
        <w:t>биологии</w:t>
      </w:r>
    </w:p>
    <w:p w:rsidR="00667E61" w:rsidRPr="00BE4493" w:rsidRDefault="00667E61" w:rsidP="00667E61">
      <w:pPr>
        <w:pStyle w:val="a7"/>
        <w:spacing w:before="3"/>
        <w:ind w:left="0" w:right="112" w:firstLine="567"/>
        <w:contextualSpacing/>
        <w:rPr>
          <w:lang w:val="ru-RU"/>
        </w:rPr>
      </w:pPr>
      <w:r w:rsidRPr="00BE4493">
        <w:rPr>
          <w:lang w:val="ru-RU"/>
        </w:rPr>
        <w:t>Программ</w:t>
      </w:r>
      <w:r w:rsidR="000737C9">
        <w:rPr>
          <w:lang w:val="ru-RU"/>
        </w:rPr>
        <w:t>а</w:t>
      </w:r>
      <w:r w:rsidRPr="00BE4493">
        <w:rPr>
          <w:lang w:val="ru-RU"/>
        </w:rPr>
        <w:t xml:space="preserve"> учебн</w:t>
      </w:r>
      <w:r w:rsidR="000737C9">
        <w:rPr>
          <w:lang w:val="ru-RU"/>
        </w:rPr>
        <w:t>ого</w:t>
      </w:r>
      <w:r w:rsidRPr="00BE4493">
        <w:rPr>
          <w:lang w:val="ru-RU"/>
        </w:rPr>
        <w:t xml:space="preserve"> предмет</w:t>
      </w:r>
      <w:r w:rsidR="000737C9">
        <w:rPr>
          <w:lang w:val="ru-RU"/>
        </w:rPr>
        <w:t>а биологии</w:t>
      </w:r>
      <w:r w:rsidRPr="00BE4493">
        <w:rPr>
          <w:lang w:val="ru-RU"/>
        </w:rPr>
        <w:t xml:space="preserve"> на уровне основного общего образования составлен</w:t>
      </w:r>
      <w:r w:rsidR="000737C9">
        <w:rPr>
          <w:lang w:val="ru-RU"/>
        </w:rPr>
        <w:t>а</w:t>
      </w:r>
      <w:r w:rsidRPr="00BE4493">
        <w:rPr>
          <w:lang w:val="ru-RU"/>
        </w:rPr>
        <w:t xml:space="preserve"> в соответствии с требованиями к результатам основного общего образования, утвержденными ФГОС ООО.</w:t>
      </w:r>
    </w:p>
    <w:p w:rsidR="00667E61" w:rsidRPr="00BE4493" w:rsidRDefault="00667E61" w:rsidP="00667E61">
      <w:pPr>
        <w:pStyle w:val="a7"/>
        <w:ind w:left="0" w:right="110" w:firstLine="567"/>
        <w:contextualSpacing/>
        <w:rPr>
          <w:lang w:val="ru-RU"/>
        </w:rPr>
      </w:pPr>
      <w:r w:rsidRPr="00BE4493">
        <w:rPr>
          <w:lang w:val="ru-RU"/>
        </w:rPr>
        <w:t>Программ</w:t>
      </w:r>
      <w:r w:rsidR="000737C9">
        <w:rPr>
          <w:lang w:val="ru-RU"/>
        </w:rPr>
        <w:t>а</w:t>
      </w:r>
      <w:r w:rsidRPr="00BE4493">
        <w:rPr>
          <w:lang w:val="ru-RU"/>
        </w:rPr>
        <w:t xml:space="preserve"> разработаны с учетом актуальных задач воспитания, обучения и развития обучающихся, их возрастных и иных особенностей, а также условий, необходимых для развития их личностных и познавательных качеств.</w:t>
      </w:r>
    </w:p>
    <w:p w:rsidR="00A01553" w:rsidRDefault="00667E61" w:rsidP="000737C9">
      <w:pPr>
        <w:pStyle w:val="a7"/>
        <w:ind w:left="0" w:right="115" w:firstLine="567"/>
        <w:contextualSpacing/>
        <w:rPr>
          <w:lang w:val="ru-RU"/>
        </w:rPr>
      </w:pPr>
      <w:r w:rsidRPr="00BE4493">
        <w:rPr>
          <w:lang w:val="ru-RU"/>
        </w:rPr>
        <w:t>В программ</w:t>
      </w:r>
      <w:r w:rsidR="000737C9">
        <w:rPr>
          <w:lang w:val="ru-RU"/>
        </w:rPr>
        <w:t>е</w:t>
      </w:r>
      <w:r w:rsidRPr="00BE4493">
        <w:rPr>
          <w:lang w:val="ru-RU"/>
        </w:rPr>
        <w:t xml:space="preserve"> предусмотрено дальнейшее развитие всех видов деятельности обучающихся, представленных в программах начального общего образования.</w:t>
      </w:r>
      <w:r w:rsidR="000737C9">
        <w:rPr>
          <w:lang w:val="ru-RU"/>
        </w:rPr>
        <w:t xml:space="preserve"> </w:t>
      </w:r>
    </w:p>
    <w:p w:rsidR="000737C9" w:rsidRPr="000737C9" w:rsidRDefault="000737C9" w:rsidP="000737C9">
      <w:pPr>
        <w:pStyle w:val="a7"/>
        <w:ind w:left="0" w:right="115" w:firstLine="567"/>
        <w:contextualSpacing/>
        <w:rPr>
          <w:b/>
          <w:lang w:val="ru-RU"/>
        </w:rPr>
      </w:pPr>
      <w:r w:rsidRPr="000737C9">
        <w:rPr>
          <w:b/>
          <w:lang w:val="ru-RU"/>
        </w:rPr>
        <w:t>Инвариантная часть содержания</w:t>
      </w:r>
    </w:p>
    <w:p w:rsidR="000737C9" w:rsidRPr="00BE4493" w:rsidRDefault="000737C9" w:rsidP="000737C9">
      <w:pPr>
        <w:pStyle w:val="a7"/>
        <w:tabs>
          <w:tab w:val="left" w:pos="709"/>
        </w:tabs>
        <w:ind w:left="0" w:right="110" w:firstLine="567"/>
        <w:rPr>
          <w:lang w:val="ru-RU"/>
        </w:rPr>
      </w:pPr>
      <w:r w:rsidRPr="00BE4493">
        <w:rPr>
          <w:lang w:val="ru-RU"/>
        </w:rPr>
        <w:t>Биологическое образование в основной школе должно обеспеч</w:t>
      </w:r>
      <w:r>
        <w:rPr>
          <w:lang w:val="ru-RU"/>
        </w:rPr>
        <w:t>ить формирова</w:t>
      </w:r>
      <w:r w:rsidRPr="00BE4493">
        <w:rPr>
          <w:lang w:val="ru-RU"/>
        </w:rPr>
        <w:t>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737C9" w:rsidRPr="00BE4493" w:rsidRDefault="000737C9" w:rsidP="000737C9">
      <w:pPr>
        <w:pStyle w:val="a7"/>
        <w:tabs>
          <w:tab w:val="left" w:pos="709"/>
        </w:tabs>
        <w:spacing w:before="3"/>
        <w:ind w:left="0" w:right="107" w:firstLine="567"/>
        <w:rPr>
          <w:lang w:val="ru-RU"/>
        </w:rPr>
      </w:pPr>
      <w:r w:rsidRPr="00BE4493">
        <w:rPr>
          <w:lang w:val="ru-RU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</w:t>
      </w:r>
      <w:r>
        <w:rPr>
          <w:lang w:val="ru-RU"/>
        </w:rPr>
        <w:t xml:space="preserve"> гипотезы, конструировать, про</w:t>
      </w:r>
      <w:r w:rsidRPr="00BE4493">
        <w:rPr>
          <w:lang w:val="ru-RU"/>
        </w:rPr>
        <w:t>водить эксперименты, оценивать и анализировать п</w:t>
      </w:r>
      <w:r>
        <w:rPr>
          <w:lang w:val="ru-RU"/>
        </w:rPr>
        <w:t>олученные результаты, сопостав</w:t>
      </w:r>
      <w:r w:rsidRPr="00BE4493">
        <w:rPr>
          <w:lang w:val="ru-RU"/>
        </w:rPr>
        <w:t>лять их с объективными реалиями жизни.</w:t>
      </w:r>
    </w:p>
    <w:p w:rsidR="000737C9" w:rsidRPr="00BE4493" w:rsidRDefault="000737C9" w:rsidP="000737C9">
      <w:pPr>
        <w:pStyle w:val="a7"/>
        <w:tabs>
          <w:tab w:val="left" w:pos="709"/>
        </w:tabs>
        <w:ind w:left="0" w:right="119" w:firstLine="567"/>
        <w:rPr>
          <w:lang w:val="ru-RU"/>
        </w:rPr>
      </w:pPr>
      <w:r w:rsidRPr="00BE4493">
        <w:rPr>
          <w:lang w:val="ru-RU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0737C9" w:rsidRPr="00BE4493" w:rsidRDefault="000737C9" w:rsidP="000737C9">
      <w:pPr>
        <w:pStyle w:val="a7"/>
        <w:tabs>
          <w:tab w:val="left" w:pos="709"/>
        </w:tabs>
        <w:ind w:left="0" w:right="111" w:firstLine="567"/>
        <w:rPr>
          <w:lang w:val="ru-RU"/>
        </w:rPr>
      </w:pPr>
      <w:r w:rsidRPr="00BE4493">
        <w:rPr>
          <w:lang w:val="ru-RU"/>
        </w:rPr>
        <w:t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 связях с предметами:  «Физика»,  «Химия»,  «География», «Математика», «Экология», «Основы безопасности жизнедеятельности», «История», «Русский язык», «Литература» и др.</w:t>
      </w:r>
    </w:p>
    <w:p w:rsidR="000737C9" w:rsidRPr="00BE4493" w:rsidRDefault="000737C9" w:rsidP="000737C9">
      <w:pPr>
        <w:pStyle w:val="2"/>
        <w:tabs>
          <w:tab w:val="left" w:pos="709"/>
        </w:tabs>
        <w:spacing w:line="240" w:lineRule="auto"/>
        <w:ind w:left="0" w:firstLine="567"/>
        <w:rPr>
          <w:lang w:val="ru-RU"/>
        </w:rPr>
      </w:pPr>
      <w:r w:rsidRPr="00BE4493">
        <w:rPr>
          <w:lang w:val="ru-RU"/>
        </w:rPr>
        <w:t>Живые организмы.</w:t>
      </w:r>
    </w:p>
    <w:p w:rsidR="000737C9" w:rsidRPr="00BE4493" w:rsidRDefault="000737C9" w:rsidP="000737C9">
      <w:pPr>
        <w:tabs>
          <w:tab w:val="left" w:pos="709"/>
        </w:tabs>
        <w:spacing w:line="274" w:lineRule="exact"/>
        <w:ind w:firstLine="567"/>
        <w:rPr>
          <w:b/>
          <w:sz w:val="24"/>
          <w:lang w:val="ru-RU"/>
        </w:rPr>
      </w:pPr>
      <w:r w:rsidRPr="00BE4493">
        <w:rPr>
          <w:b/>
          <w:sz w:val="24"/>
          <w:lang w:val="ru-RU"/>
        </w:rPr>
        <w:t>Биология – наука о живых организмах.</w:t>
      </w:r>
    </w:p>
    <w:p w:rsidR="000737C9" w:rsidRPr="00BE4493" w:rsidRDefault="000737C9" w:rsidP="000737C9">
      <w:pPr>
        <w:pStyle w:val="a7"/>
        <w:ind w:left="0" w:right="112" w:firstLine="567"/>
        <w:rPr>
          <w:lang w:val="ru-RU"/>
        </w:rPr>
      </w:pPr>
      <w:r w:rsidRPr="00BE4493">
        <w:rPr>
          <w:lang w:val="ru-RU"/>
        </w:rPr>
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</w:r>
    </w:p>
    <w:p w:rsidR="000737C9" w:rsidRPr="00BE4493" w:rsidRDefault="000737C9" w:rsidP="000737C9">
      <w:pPr>
        <w:pStyle w:val="a7"/>
        <w:spacing w:before="1"/>
        <w:ind w:left="0" w:right="111" w:firstLine="567"/>
        <w:rPr>
          <w:lang w:val="ru-RU"/>
        </w:rPr>
      </w:pPr>
      <w:r w:rsidRPr="00BE4493">
        <w:rPr>
          <w:lang w:val="ru-RU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Клеточное строение организмов.</w:t>
      </w:r>
    </w:p>
    <w:p w:rsidR="000737C9" w:rsidRPr="00BE4493" w:rsidRDefault="000737C9" w:rsidP="000737C9">
      <w:pPr>
        <w:pStyle w:val="a7"/>
        <w:ind w:left="0" w:right="109" w:firstLine="567"/>
        <w:rPr>
          <w:lang w:val="ru-RU"/>
        </w:rPr>
      </w:pPr>
      <w:r w:rsidRPr="00BE4493">
        <w:rPr>
          <w:lang w:val="ru-RU"/>
        </w:rPr>
        <w:t>Клетка – 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Многообразие организмов.</w:t>
      </w:r>
    </w:p>
    <w:p w:rsidR="000737C9" w:rsidRPr="00BE4493" w:rsidRDefault="000737C9" w:rsidP="000737C9">
      <w:pPr>
        <w:pStyle w:val="a7"/>
        <w:ind w:left="0" w:right="112" w:firstLine="567"/>
        <w:rPr>
          <w:lang w:val="ru-RU"/>
        </w:rPr>
      </w:pPr>
      <w:r w:rsidRPr="00BE4493">
        <w:rPr>
          <w:lang w:val="ru-RU"/>
        </w:rPr>
        <w:t xml:space="preserve"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</w:t>
      </w:r>
      <w:r w:rsidRPr="00BE4493">
        <w:rPr>
          <w:lang w:val="ru-RU"/>
        </w:rPr>
        <w:lastRenderedPageBreak/>
        <w:t>живой природы.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Среды жизни.</w:t>
      </w:r>
    </w:p>
    <w:p w:rsidR="000737C9" w:rsidRPr="00BE4493" w:rsidRDefault="000737C9" w:rsidP="000737C9">
      <w:pPr>
        <w:pStyle w:val="a7"/>
        <w:ind w:left="0" w:right="107" w:firstLine="567"/>
        <w:rPr>
          <w:lang w:val="ru-RU"/>
        </w:rPr>
      </w:pPr>
      <w:r w:rsidRPr="00BE4493">
        <w:rPr>
          <w:lang w:val="ru-RU"/>
        </w:rP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Царство Растения.</w:t>
      </w:r>
    </w:p>
    <w:p w:rsidR="000737C9" w:rsidRDefault="000737C9" w:rsidP="000737C9">
      <w:pPr>
        <w:ind w:right="112" w:firstLine="567"/>
        <w:jc w:val="both"/>
        <w:rPr>
          <w:i/>
          <w:sz w:val="24"/>
          <w:lang w:val="ru-RU"/>
        </w:rPr>
      </w:pPr>
      <w:r w:rsidRPr="00BE4493">
        <w:rPr>
          <w:sz w:val="24"/>
          <w:lang w:val="ru-RU"/>
        </w:rPr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 Сезонные явления в жизни растений. </w:t>
      </w:r>
      <w:r w:rsidRPr="00BE4493">
        <w:rPr>
          <w:i/>
          <w:sz w:val="24"/>
          <w:lang w:val="ru-RU"/>
        </w:rPr>
        <w:t>Типичные представители растений Республики Башкортостан и своей местности. Важнейшие сельскохозяйственные культуры,  в т.ч. районированные сорта Республики Башкортостан и своей местности. Ядовитые растения. Охрана редких и исчезающих видов растений. Красная книга России и Республики Башкортостан. Основные растительные сообщества Республики Башкортостан и своей местности.</w:t>
      </w:r>
    </w:p>
    <w:p w:rsidR="000737C9" w:rsidRPr="00BE4493" w:rsidRDefault="000737C9" w:rsidP="000737C9">
      <w:pPr>
        <w:pStyle w:val="2"/>
        <w:spacing w:before="1"/>
        <w:ind w:left="0" w:firstLine="567"/>
        <w:rPr>
          <w:lang w:val="ru-RU"/>
        </w:rPr>
      </w:pPr>
      <w:r w:rsidRPr="00BE4493">
        <w:rPr>
          <w:lang w:val="ru-RU"/>
        </w:rPr>
        <w:t>Органы цветкового растения.</w:t>
      </w:r>
    </w:p>
    <w:p w:rsidR="000737C9" w:rsidRPr="00BE4493" w:rsidRDefault="000737C9" w:rsidP="000737C9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>Семя. Строение семени. Корень.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</w:t>
      </w:r>
      <w:r>
        <w:rPr>
          <w:lang w:val="ru-RU"/>
        </w:rPr>
        <w:t>ста. Листорасположение. Жилкова</w:t>
      </w:r>
      <w:r w:rsidRPr="00BE4493">
        <w:rPr>
          <w:lang w:val="ru-RU"/>
        </w:rPr>
        <w:t>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Микроскопическое строение растений.</w:t>
      </w:r>
    </w:p>
    <w:p w:rsidR="000737C9" w:rsidRPr="00BE4493" w:rsidRDefault="000737C9" w:rsidP="000737C9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0737C9" w:rsidRPr="00BE4493" w:rsidRDefault="000737C9" w:rsidP="000737C9">
      <w:pPr>
        <w:pStyle w:val="2"/>
        <w:spacing w:before="7" w:line="240" w:lineRule="auto"/>
        <w:ind w:left="0" w:firstLine="567"/>
        <w:contextualSpacing/>
        <w:rPr>
          <w:lang w:val="ru-RU"/>
        </w:rPr>
      </w:pPr>
      <w:r w:rsidRPr="00BE4493">
        <w:rPr>
          <w:lang w:val="ru-RU"/>
        </w:rPr>
        <w:t>Жизнедеятельность цветковых растений.</w:t>
      </w:r>
    </w:p>
    <w:p w:rsidR="000737C9" w:rsidRPr="00BE4493" w:rsidRDefault="000737C9" w:rsidP="000737C9">
      <w:pPr>
        <w:pStyle w:val="a7"/>
        <w:spacing w:before="77"/>
        <w:ind w:left="0" w:right="113" w:firstLine="567"/>
        <w:contextualSpacing/>
        <w:rPr>
          <w:lang w:val="ru-RU"/>
        </w:rPr>
      </w:pPr>
      <w:r w:rsidRPr="00BE4493">
        <w:rPr>
          <w:lang w:val="ru-RU"/>
        </w:rPr>
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Движения. Рост, развитие и размножение растений. Половое размножение растений. Оплодотворение у цветковых растений.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0737C9" w:rsidRPr="00BE4493" w:rsidRDefault="000737C9" w:rsidP="000737C9">
      <w:pPr>
        <w:pStyle w:val="2"/>
        <w:rPr>
          <w:lang w:val="ru-RU"/>
        </w:rPr>
      </w:pPr>
      <w:r w:rsidRPr="00BE4493">
        <w:rPr>
          <w:lang w:val="ru-RU"/>
        </w:rPr>
        <w:t>Многообразие растений.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Классификация растений. Водоросли – низшие растения. Многообразие водорослей. Высшие споровые растения (мхи, папоротн</w:t>
      </w:r>
      <w:r>
        <w:rPr>
          <w:lang w:val="ru-RU"/>
        </w:rPr>
        <w:t>ики, хвощи, плауны), отличитель</w:t>
      </w:r>
      <w:r w:rsidRPr="00BE4493">
        <w:rPr>
          <w:lang w:val="ru-RU"/>
        </w:rPr>
        <w:t>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Царство Бактерии.</w:t>
      </w:r>
    </w:p>
    <w:p w:rsidR="000737C9" w:rsidRPr="00BE4493" w:rsidRDefault="000737C9" w:rsidP="000737C9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Бактерии,</w:t>
      </w:r>
      <w:r w:rsidR="00791225">
        <w:rPr>
          <w:lang w:val="ru-RU"/>
        </w:rPr>
        <w:t xml:space="preserve"> </w:t>
      </w:r>
      <w:r w:rsidRPr="00BE4493">
        <w:rPr>
          <w:lang w:val="ru-RU"/>
        </w:rPr>
        <w:t>их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Царство Грибы.</w:t>
      </w:r>
    </w:p>
    <w:p w:rsidR="000737C9" w:rsidRPr="00BE4493" w:rsidRDefault="000737C9" w:rsidP="000737C9">
      <w:pPr>
        <w:ind w:right="111" w:firstLine="567"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Отличительные особенности грибов. Многообразие грибов. Роль грибов в природе, жизни человека. Грибы-паразиты. Съедобные и ядовитые грибы. Первая помощь при отравлении грибами. </w:t>
      </w:r>
      <w:r w:rsidRPr="00BE4493">
        <w:rPr>
          <w:i/>
          <w:sz w:val="24"/>
          <w:lang w:val="ru-RU"/>
        </w:rPr>
        <w:t>Съедобные и ядовитые грибы Республики Башкортостан и своей местности.</w:t>
      </w:r>
      <w:r>
        <w:rPr>
          <w:i/>
          <w:sz w:val="24"/>
          <w:lang w:val="ru-RU"/>
        </w:rPr>
        <w:t xml:space="preserve"> </w:t>
      </w:r>
      <w:r w:rsidRPr="00BE4493">
        <w:rPr>
          <w:i/>
          <w:sz w:val="24"/>
          <w:lang w:val="ru-RU"/>
        </w:rPr>
        <w:t xml:space="preserve">Меры профилактики заболеваний, вызываемых грибами. </w:t>
      </w:r>
      <w:r w:rsidRPr="00BE4493">
        <w:rPr>
          <w:sz w:val="24"/>
          <w:lang w:val="ru-RU"/>
        </w:rPr>
        <w:t>Лишайники, их роль в природе и жизни человека.</w:t>
      </w:r>
    </w:p>
    <w:p w:rsidR="000737C9" w:rsidRPr="00BE4493" w:rsidRDefault="000737C9" w:rsidP="000737C9">
      <w:pPr>
        <w:pStyle w:val="2"/>
        <w:spacing w:before="8"/>
        <w:ind w:left="0" w:firstLine="567"/>
        <w:rPr>
          <w:lang w:val="ru-RU"/>
        </w:rPr>
      </w:pPr>
      <w:r w:rsidRPr="00BE4493">
        <w:rPr>
          <w:lang w:val="ru-RU"/>
        </w:rPr>
        <w:t>Царство Животные.</w:t>
      </w:r>
    </w:p>
    <w:p w:rsidR="000737C9" w:rsidRDefault="000737C9" w:rsidP="000737C9">
      <w:pPr>
        <w:ind w:right="114" w:firstLine="567"/>
        <w:jc w:val="both"/>
        <w:rPr>
          <w:i/>
          <w:sz w:val="24"/>
          <w:lang w:val="ru-RU"/>
        </w:rPr>
      </w:pPr>
      <w:r w:rsidRPr="00BE4493">
        <w:rPr>
          <w:sz w:val="24"/>
          <w:lang w:val="ru-RU"/>
        </w:rPr>
        <w:t xml:space="preserve">Общее знакомство с животными. Животные ткани, органы и системы органов животных. Организм животного как биосистема. Многообразие и классификация животных. Среды обитания животных. Сезонные явления в жизни животных. Поведение животных </w:t>
      </w:r>
      <w:r w:rsidRPr="00BE4493">
        <w:rPr>
          <w:sz w:val="24"/>
          <w:lang w:val="ru-RU"/>
        </w:rPr>
        <w:lastRenderedPageBreak/>
        <w:t>(раздражимость, рефлексы и инстинкты). Разнообразие отношений животных в природе. Значение животных в природе и жизни человека.</w:t>
      </w:r>
      <w:r>
        <w:rPr>
          <w:sz w:val="24"/>
          <w:lang w:val="ru-RU"/>
        </w:rPr>
        <w:t xml:space="preserve"> </w:t>
      </w:r>
      <w:r w:rsidRPr="00BE4493">
        <w:rPr>
          <w:i/>
          <w:sz w:val="24"/>
          <w:lang w:val="ru-RU"/>
        </w:rPr>
        <w:t>Типичные представители животных Республики Башкортостан и своей местности Сельскохозяйственные и домашние животные, и. т.ч. традиционные и районированные пород в Республики Башкортостан и своей местности. Профилактика заболеваний, вызываемых животными. Охрана редких и исчезающих видов животных. Редкие животные Республики Башкортостан и своей</w:t>
      </w:r>
      <w:r>
        <w:rPr>
          <w:i/>
          <w:sz w:val="24"/>
          <w:lang w:val="ru-RU"/>
        </w:rPr>
        <w:t xml:space="preserve"> </w:t>
      </w:r>
      <w:r w:rsidRPr="00BE4493">
        <w:rPr>
          <w:i/>
          <w:sz w:val="24"/>
          <w:lang w:val="ru-RU"/>
        </w:rPr>
        <w:t>местности.</w:t>
      </w:r>
    </w:p>
    <w:p w:rsidR="000737C9" w:rsidRPr="00BE4493" w:rsidRDefault="000737C9" w:rsidP="000737C9">
      <w:pPr>
        <w:pStyle w:val="2"/>
        <w:spacing w:before="0"/>
        <w:ind w:left="0" w:firstLine="567"/>
        <w:rPr>
          <w:lang w:val="ru-RU"/>
        </w:rPr>
      </w:pPr>
      <w:r w:rsidRPr="00BE4493">
        <w:rPr>
          <w:lang w:val="ru-RU"/>
        </w:rPr>
        <w:t>Одноклеточные животные, или Простейшие.</w:t>
      </w:r>
    </w:p>
    <w:p w:rsidR="000737C9" w:rsidRPr="00BE4493" w:rsidRDefault="000737C9" w:rsidP="000737C9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>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0737C9" w:rsidRPr="00BE4493" w:rsidRDefault="000737C9" w:rsidP="000737C9">
      <w:pPr>
        <w:pStyle w:val="2"/>
        <w:spacing w:before="8"/>
        <w:ind w:left="0" w:firstLine="567"/>
        <w:rPr>
          <w:lang w:val="ru-RU"/>
        </w:rPr>
      </w:pPr>
      <w:r w:rsidRPr="00BE4493">
        <w:rPr>
          <w:lang w:val="ru-RU"/>
        </w:rPr>
        <w:t>Тип Кишечнополостные.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Многоклеточные животные. Общая характеристика типа Кишечнополостные. Регенерация. Происхождение кишечнополостных. Значение кишечнополостных в природе и жизни человека.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Типы червей.</w:t>
      </w:r>
    </w:p>
    <w:p w:rsidR="000737C9" w:rsidRPr="00BE4493" w:rsidRDefault="000737C9" w:rsidP="000737C9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</w:t>
      </w:r>
    </w:p>
    <w:p w:rsidR="000737C9" w:rsidRPr="00BE4493" w:rsidRDefault="000737C9" w:rsidP="000737C9">
      <w:pPr>
        <w:pStyle w:val="2"/>
        <w:spacing w:before="7" w:line="240" w:lineRule="auto"/>
        <w:ind w:left="0" w:firstLine="567"/>
        <w:rPr>
          <w:lang w:val="ru-RU"/>
        </w:rPr>
      </w:pPr>
      <w:r w:rsidRPr="00BE4493">
        <w:rPr>
          <w:lang w:val="ru-RU"/>
        </w:rPr>
        <w:t>Тип Моллюски.</w:t>
      </w:r>
    </w:p>
    <w:p w:rsidR="000737C9" w:rsidRPr="00BE4493" w:rsidRDefault="000737C9" w:rsidP="000737C9">
      <w:pPr>
        <w:pStyle w:val="a7"/>
        <w:spacing w:before="77"/>
        <w:ind w:left="0" w:right="112" w:firstLine="567"/>
        <w:rPr>
          <w:lang w:val="ru-RU"/>
        </w:rPr>
      </w:pPr>
      <w:r w:rsidRPr="00BE4493">
        <w:rPr>
          <w:lang w:val="ru-RU"/>
        </w:rPr>
        <w:t>Общая характеристика типа Моллюски. Многообразие моллюсков. Происхождение моллюсков и их значение в природе и жизни человека.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Тип Членистоногие.</w:t>
      </w:r>
    </w:p>
    <w:p w:rsidR="000737C9" w:rsidRPr="00BE4493" w:rsidRDefault="000737C9" w:rsidP="000737C9">
      <w:pPr>
        <w:pStyle w:val="a7"/>
        <w:ind w:left="0" w:right="115" w:firstLine="567"/>
        <w:rPr>
          <w:lang w:val="ru-RU"/>
        </w:rPr>
      </w:pPr>
      <w:r w:rsidRPr="00BE4493">
        <w:rPr>
          <w:lang w:val="ru-RU"/>
        </w:rPr>
        <w:t>Общая характеристика типа Членистоногие. Среды жизни. Происхождение членистоногих. Охрана членистоногих.</w:t>
      </w:r>
    </w:p>
    <w:p w:rsidR="000737C9" w:rsidRPr="00BE4493" w:rsidRDefault="000737C9" w:rsidP="000737C9">
      <w:pPr>
        <w:pStyle w:val="a7"/>
        <w:spacing w:before="3"/>
        <w:ind w:left="0" w:right="120" w:firstLine="567"/>
        <w:rPr>
          <w:lang w:val="ru-RU"/>
        </w:rPr>
      </w:pPr>
      <w:r w:rsidRPr="00BE4493">
        <w:rPr>
          <w:lang w:val="ru-RU"/>
        </w:rPr>
        <w:t>Класс Ракообразные. Особенности строения и жизнедеятельности ракообразных, их значение в природе и жизни человека.</w:t>
      </w:r>
    </w:p>
    <w:p w:rsidR="000737C9" w:rsidRPr="00BE4493" w:rsidRDefault="000737C9" w:rsidP="000737C9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Класс Паукообразные.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Тип Хордовые.</w:t>
      </w:r>
    </w:p>
    <w:p w:rsidR="000737C9" w:rsidRPr="00BE4493" w:rsidRDefault="000737C9" w:rsidP="000737C9">
      <w:pPr>
        <w:pStyle w:val="a7"/>
        <w:ind w:left="0" w:right="109" w:firstLine="567"/>
        <w:rPr>
          <w:lang w:val="ru-RU"/>
        </w:rPr>
      </w:pPr>
      <w:r w:rsidRPr="00BE4493">
        <w:rPr>
          <w:lang w:val="ru-RU"/>
        </w:rPr>
        <w:t>Общая 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0737C9" w:rsidRPr="00BE4493" w:rsidRDefault="000737C9" w:rsidP="000737C9">
      <w:pPr>
        <w:pStyle w:val="a7"/>
        <w:spacing w:before="3"/>
        <w:ind w:left="0" w:right="113" w:firstLine="567"/>
        <w:rPr>
          <w:lang w:val="ru-RU"/>
        </w:rPr>
      </w:pPr>
      <w:r w:rsidRPr="00BE4493">
        <w:rPr>
          <w:lang w:val="ru-RU"/>
        </w:rPr>
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</w:r>
    </w:p>
    <w:p w:rsidR="000737C9" w:rsidRPr="00BE4493" w:rsidRDefault="000737C9" w:rsidP="000737C9">
      <w:pPr>
        <w:pStyle w:val="a7"/>
        <w:ind w:left="0" w:right="107" w:firstLine="567"/>
        <w:rPr>
          <w:lang w:val="ru-RU"/>
        </w:rPr>
      </w:pPr>
      <w:r w:rsidRPr="00BE4493">
        <w:rPr>
          <w:lang w:val="ru-RU"/>
        </w:rPr>
        <w:t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 xml:space="preserve">Класс Птицы. Общая характеристика класса Птицы. Места обитания и особенности </w:t>
      </w:r>
      <w:r w:rsidRPr="00BE4493">
        <w:rPr>
          <w:lang w:val="ru-RU"/>
        </w:rPr>
        <w:lastRenderedPageBreak/>
        <w:t>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</w:r>
    </w:p>
    <w:p w:rsidR="000737C9" w:rsidRPr="00BE4493" w:rsidRDefault="000737C9" w:rsidP="000737C9">
      <w:pPr>
        <w:pStyle w:val="a7"/>
        <w:ind w:left="0" w:right="106" w:firstLine="567"/>
        <w:rPr>
          <w:lang w:val="ru-RU"/>
        </w:rPr>
      </w:pPr>
      <w:r w:rsidRPr="00BE4493">
        <w:rPr>
          <w:lang w:val="ru-RU"/>
        </w:rPr>
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 заболеваний. Меры борьбы с грызунами. Меры  предосторожности и первая помощь при укусах животных. Экологические группы млекопитающих. Се- 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</w:r>
    </w:p>
    <w:p w:rsidR="000737C9" w:rsidRPr="00BE4493" w:rsidRDefault="000737C9" w:rsidP="008D7FAB">
      <w:pPr>
        <w:pStyle w:val="2"/>
        <w:spacing w:line="240" w:lineRule="auto"/>
        <w:ind w:left="0" w:right="12" w:firstLine="567"/>
        <w:rPr>
          <w:lang w:val="ru-RU"/>
        </w:rPr>
      </w:pPr>
      <w:r w:rsidRPr="00BE4493">
        <w:rPr>
          <w:lang w:val="ru-RU"/>
        </w:rPr>
        <w:t xml:space="preserve">Человек и его здоровье. Введение в </w:t>
      </w:r>
      <w:r w:rsidR="008D7FAB">
        <w:t>y</w:t>
      </w:r>
      <w:r w:rsidRPr="00BE4493">
        <w:rPr>
          <w:lang w:val="ru-RU"/>
        </w:rPr>
        <w:t>ауки о человеке.</w:t>
      </w:r>
    </w:p>
    <w:p w:rsidR="000737C9" w:rsidRPr="00BE4493" w:rsidRDefault="000737C9" w:rsidP="000737C9">
      <w:pPr>
        <w:pStyle w:val="a7"/>
        <w:spacing w:before="77"/>
        <w:ind w:left="0" w:right="115" w:firstLine="567"/>
        <w:rPr>
          <w:lang w:val="ru-RU"/>
        </w:rPr>
      </w:pPr>
      <w:r w:rsidRPr="00BE4493">
        <w:rPr>
          <w:lang w:val="ru-RU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Общие свойства организма человека.</w:t>
      </w:r>
    </w:p>
    <w:p w:rsidR="000737C9" w:rsidRPr="00BE4493" w:rsidRDefault="000737C9" w:rsidP="000737C9">
      <w:pPr>
        <w:pStyle w:val="a7"/>
        <w:ind w:left="0" w:right="109" w:firstLine="567"/>
        <w:rPr>
          <w:lang w:val="ru-RU"/>
        </w:rPr>
      </w:pPr>
      <w:r w:rsidRPr="00BE4493">
        <w:rPr>
          <w:lang w:val="ru-RU"/>
        </w:rPr>
        <w:t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Нейрогуморальная регуляция функций организма.</w:t>
      </w:r>
    </w:p>
    <w:p w:rsidR="000737C9" w:rsidRPr="00BE4493" w:rsidRDefault="000737C9" w:rsidP="000737C9">
      <w:pPr>
        <w:pStyle w:val="a7"/>
        <w:ind w:left="0" w:right="126" w:firstLine="567"/>
        <w:rPr>
          <w:lang w:val="ru-RU"/>
        </w:rPr>
      </w:pPr>
      <w:r w:rsidRPr="00BE4493">
        <w:rPr>
          <w:lang w:val="ru-RU"/>
        </w:rPr>
        <w:t>Регуляция функций организма, способы регуляции. Механизмы регуляции функций.</w:t>
      </w:r>
    </w:p>
    <w:p w:rsidR="000737C9" w:rsidRPr="00BE4493" w:rsidRDefault="000737C9" w:rsidP="000737C9">
      <w:pPr>
        <w:pStyle w:val="a7"/>
        <w:spacing w:before="3"/>
        <w:ind w:left="0" w:right="113" w:firstLine="567"/>
        <w:rPr>
          <w:lang w:val="ru-RU"/>
        </w:rPr>
      </w:pPr>
      <w:r w:rsidRPr="00BE4493">
        <w:rPr>
          <w:lang w:val="ru-RU"/>
        </w:rPr>
        <w:t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</w:r>
    </w:p>
    <w:p w:rsidR="000737C9" w:rsidRPr="00BE4493" w:rsidRDefault="000737C9" w:rsidP="000737C9">
      <w:pPr>
        <w:pStyle w:val="a7"/>
        <w:ind w:left="0" w:right="114" w:firstLine="567"/>
        <w:rPr>
          <w:lang w:val="ru-RU"/>
        </w:rPr>
      </w:pPr>
      <w:r w:rsidRPr="00BE4493">
        <w:rPr>
          <w:lang w:val="ru-RU"/>
        </w:rPr>
        <w:t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желез.</w:t>
      </w:r>
    </w:p>
    <w:p w:rsidR="000737C9" w:rsidRPr="00BE4493" w:rsidRDefault="000737C9" w:rsidP="000737C9">
      <w:pPr>
        <w:pStyle w:val="2"/>
        <w:spacing w:before="0" w:line="240" w:lineRule="auto"/>
        <w:ind w:left="0" w:firstLine="567"/>
        <w:rPr>
          <w:b w:val="0"/>
          <w:lang w:val="ru-RU"/>
        </w:rPr>
      </w:pPr>
      <w:r w:rsidRPr="00BE4493">
        <w:rPr>
          <w:lang w:val="ru-RU"/>
        </w:rPr>
        <w:t>Опора и движение</w:t>
      </w:r>
      <w:r w:rsidRPr="00BE4493">
        <w:rPr>
          <w:b w:val="0"/>
          <w:lang w:val="ru-RU"/>
        </w:rPr>
        <w:t>.</w:t>
      </w:r>
    </w:p>
    <w:p w:rsidR="000737C9" w:rsidRPr="00BE4493" w:rsidRDefault="000737C9" w:rsidP="000737C9">
      <w:pPr>
        <w:pStyle w:val="a7"/>
        <w:ind w:left="0" w:right="106" w:firstLine="567"/>
        <w:rPr>
          <w:lang w:val="ru-RU"/>
        </w:rPr>
      </w:pPr>
      <w:r w:rsidRPr="00BE4493">
        <w:rPr>
          <w:lang w:val="ru-RU"/>
        </w:rPr>
        <w:t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окружаю- 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Кровь и кровообращение.</w:t>
      </w:r>
    </w:p>
    <w:p w:rsidR="000737C9" w:rsidRPr="00BE4493" w:rsidRDefault="000737C9" w:rsidP="000737C9">
      <w:pPr>
        <w:pStyle w:val="a7"/>
        <w:ind w:left="0" w:right="107" w:firstLine="567"/>
        <w:rPr>
          <w:lang w:val="ru-RU"/>
        </w:rPr>
      </w:pPr>
      <w:r w:rsidRPr="00BE4493">
        <w:rPr>
          <w:lang w:val="ru-RU"/>
        </w:rPr>
        <w:t>Функции крови и</w:t>
      </w:r>
      <w:r w:rsidR="00791225">
        <w:rPr>
          <w:lang w:val="ru-RU"/>
        </w:rPr>
        <w:t xml:space="preserve"> </w:t>
      </w:r>
      <w:r w:rsidRPr="00BE4493">
        <w:rPr>
          <w:lang w:val="ru-RU"/>
        </w:rPr>
        <w:t>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Значение работ Л. Пастера и И.И. Мечникова в области иммунитета.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</w:t>
      </w:r>
    </w:p>
    <w:p w:rsidR="000737C9" w:rsidRPr="00BE4493" w:rsidRDefault="000737C9" w:rsidP="000737C9">
      <w:pPr>
        <w:pStyle w:val="2"/>
        <w:spacing w:before="8"/>
        <w:ind w:left="0" w:firstLine="567"/>
        <w:rPr>
          <w:lang w:val="ru-RU"/>
        </w:rPr>
      </w:pPr>
      <w:r w:rsidRPr="00BE4493">
        <w:rPr>
          <w:lang w:val="ru-RU"/>
        </w:rPr>
        <w:t>Дыхание.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lastRenderedPageBreak/>
        <w:t>Дыхательная система: строение и функции. Этапы дыхания. Легочные объемы. Газообмен в легких и тканях. Регуляция дыхания. Гигиена дыхания.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Пищеварение.</w:t>
      </w:r>
    </w:p>
    <w:p w:rsidR="000737C9" w:rsidRPr="00BE4493" w:rsidRDefault="000737C9" w:rsidP="000737C9">
      <w:pPr>
        <w:pStyle w:val="a7"/>
        <w:ind w:left="0" w:right="114" w:firstLine="567"/>
        <w:rPr>
          <w:lang w:val="ru-RU"/>
        </w:rPr>
      </w:pPr>
      <w:r w:rsidRPr="00BE4493">
        <w:rPr>
          <w:lang w:val="ru-RU"/>
        </w:rPr>
        <w:t>Питание. Пищеварение. Пищеварительная система: строение и функции. Ферменты, роль  ферментов в пищеварении.  Обработка пищи  в ротовой  полости.  Зубы  и</w:t>
      </w:r>
      <w:r>
        <w:rPr>
          <w:lang w:val="ru-RU"/>
        </w:rPr>
        <w:t xml:space="preserve"> </w:t>
      </w:r>
      <w:r w:rsidRPr="00BE4493">
        <w:rPr>
          <w:lang w:val="ru-RU"/>
        </w:rPr>
        <w:t>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 И. П. в изучение пищеварения. Гигиена питания, предотвращение желудочно-кишечных заболеваний.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Обмен веществ и энергии.</w:t>
      </w:r>
    </w:p>
    <w:p w:rsidR="000737C9" w:rsidRPr="00BE4493" w:rsidRDefault="000737C9" w:rsidP="000737C9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гиповитамино- зов и авитаминозов, и меры их предупреждения. Энергетический обмен и питание. Пищевые рационы. Нормы питания. Регуляция обмена веществ.</w:t>
      </w:r>
    </w:p>
    <w:p w:rsidR="000737C9" w:rsidRPr="00BE4493" w:rsidRDefault="000737C9" w:rsidP="000737C9">
      <w:pPr>
        <w:pStyle w:val="a7"/>
        <w:spacing w:before="2"/>
        <w:ind w:left="0" w:right="110" w:firstLine="567"/>
        <w:rPr>
          <w:lang w:val="ru-RU"/>
        </w:rPr>
      </w:pPr>
      <w:r w:rsidRPr="00BE4493">
        <w:rPr>
          <w:lang w:val="ru-RU"/>
        </w:rPr>
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про- филактика.</w:t>
      </w:r>
    </w:p>
    <w:p w:rsidR="000737C9" w:rsidRPr="00BE4493" w:rsidRDefault="000737C9" w:rsidP="000737C9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Выделение.</w:t>
      </w:r>
    </w:p>
    <w:p w:rsidR="000737C9" w:rsidRPr="00BE4493" w:rsidRDefault="000737C9" w:rsidP="000737C9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</w:t>
      </w:r>
      <w:r w:rsidR="00791225">
        <w:rPr>
          <w:lang w:val="ru-RU"/>
        </w:rPr>
        <w:t xml:space="preserve"> </w:t>
      </w:r>
      <w:r w:rsidRPr="00BE4493">
        <w:rPr>
          <w:lang w:val="ru-RU"/>
        </w:rPr>
        <w:t>предупреждения.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Размножение и развитие.</w:t>
      </w:r>
    </w:p>
    <w:p w:rsidR="000737C9" w:rsidRPr="00BE4493" w:rsidRDefault="000737C9" w:rsidP="000737C9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>Половая система: строение и функции. Оплодотворение и внутриутробное развитие. Роды.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Сенсорные системы (анализаторы).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Высшая нервная деятельность.</w:t>
      </w:r>
    </w:p>
    <w:p w:rsidR="000737C9" w:rsidRPr="00BE4493" w:rsidRDefault="000737C9" w:rsidP="000737C9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>Высшая нервная деятельность человека, работы И. М. Сеченова, И. П. Павлова, А. А. Ухтомского и П. К. 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Здоровье человека и его охрана.</w:t>
      </w:r>
    </w:p>
    <w:p w:rsidR="000737C9" w:rsidRPr="00BE4493" w:rsidRDefault="000737C9" w:rsidP="000737C9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0737C9" w:rsidRPr="00BE4493" w:rsidRDefault="000737C9" w:rsidP="000737C9">
      <w:pPr>
        <w:pStyle w:val="a7"/>
        <w:spacing w:before="77"/>
        <w:ind w:left="0" w:right="111" w:firstLine="567"/>
        <w:rPr>
          <w:lang w:val="ru-RU"/>
        </w:rPr>
      </w:pPr>
      <w:r w:rsidRPr="00BE4493">
        <w:rPr>
          <w:lang w:val="ru-RU"/>
        </w:rPr>
        <w:lastRenderedPageBreak/>
        <w:t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0737C9" w:rsidRPr="00BE4493" w:rsidRDefault="000737C9" w:rsidP="000737C9">
      <w:pPr>
        <w:pStyle w:val="2"/>
        <w:spacing w:line="240" w:lineRule="auto"/>
        <w:ind w:left="0" w:right="4166" w:firstLine="567"/>
        <w:rPr>
          <w:lang w:val="ru-RU"/>
        </w:rPr>
      </w:pPr>
      <w:r w:rsidRPr="00BE4493">
        <w:rPr>
          <w:lang w:val="ru-RU"/>
        </w:rPr>
        <w:t>Общие биологические закономерности. Биология как наука.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</w:r>
    </w:p>
    <w:p w:rsidR="000737C9" w:rsidRPr="00BE4493" w:rsidRDefault="000737C9" w:rsidP="000737C9">
      <w:pPr>
        <w:pStyle w:val="2"/>
        <w:spacing w:before="10"/>
        <w:ind w:left="0" w:firstLine="567"/>
        <w:rPr>
          <w:lang w:val="ru-RU"/>
        </w:rPr>
      </w:pPr>
      <w:r w:rsidRPr="00BE4493">
        <w:rPr>
          <w:lang w:val="ru-RU"/>
        </w:rPr>
        <w:t>Клетка.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пре- вращение энергии в клетке. Хромосомы и гены. 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Организм.</w:t>
      </w:r>
    </w:p>
    <w:p w:rsidR="000737C9" w:rsidRPr="00BE4493" w:rsidRDefault="000737C9" w:rsidP="000737C9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>Клеточные и неклеточные формы жизни. Вирусы. 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Вид.</w:t>
      </w:r>
    </w:p>
    <w:p w:rsidR="000737C9" w:rsidRPr="00BE4493" w:rsidRDefault="000737C9" w:rsidP="000737C9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0737C9" w:rsidRPr="00BE4493" w:rsidRDefault="000737C9" w:rsidP="000737C9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Экосистемы.</w:t>
      </w:r>
    </w:p>
    <w:p w:rsidR="000737C9" w:rsidRPr="00BE4493" w:rsidRDefault="000737C9" w:rsidP="000737C9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Экология, экологические факторы, их влияние на организмы. Экосистемная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Агроэкосистема (агроценоз) как искусственное сообщество организмов. Круговорот веществ и поток энергии в биогеоценозах. Биосфера – глобальная экосистема. В. И. Вернадский – основоположник учения о биосфере. Структура биосферы. Распространение и роль живого вещества в биосфере. Ноосфера. Краткая история эволюции биосферы. Значение охраны биосферы для со- хранения жизни на Земле. Биологическое разнообразие как основа устойчивости био- сферы. Современные экологические проблемы, их влияние на собственную жизнь и</w:t>
      </w:r>
      <w:r>
        <w:rPr>
          <w:lang w:val="ru-RU"/>
        </w:rPr>
        <w:t xml:space="preserve"> </w:t>
      </w:r>
      <w:r w:rsidRPr="00BE4493">
        <w:rPr>
          <w:lang w:val="ru-RU"/>
        </w:rPr>
        <w:t>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0737C9" w:rsidRDefault="000737C9" w:rsidP="000737C9">
      <w:pPr>
        <w:ind w:firstLine="567"/>
        <w:jc w:val="both"/>
        <w:rPr>
          <w:i/>
          <w:sz w:val="24"/>
          <w:lang w:val="ru-RU"/>
        </w:rPr>
      </w:pPr>
      <w:r w:rsidRPr="00BE4493">
        <w:rPr>
          <w:i/>
          <w:sz w:val="24"/>
          <w:lang w:val="ru-RU"/>
        </w:rPr>
        <w:t>Экологические проблемы глобальные, России, Республики Башкортостан и своей местности. Последствия деятельности человека в экосистемах.</w:t>
      </w:r>
    </w:p>
    <w:p w:rsidR="00791225" w:rsidRDefault="00791225" w:rsidP="000737C9">
      <w:pPr>
        <w:ind w:firstLine="567"/>
        <w:jc w:val="both"/>
        <w:rPr>
          <w:i/>
          <w:sz w:val="24"/>
          <w:lang w:val="ru-RU"/>
        </w:rPr>
      </w:pPr>
    </w:p>
    <w:p w:rsidR="0039471C" w:rsidRDefault="0039471C" w:rsidP="0039471C">
      <w:pPr>
        <w:rPr>
          <w:b/>
          <w:lang w:val="ru-RU"/>
        </w:rPr>
      </w:pPr>
    </w:p>
    <w:p w:rsidR="0039471C" w:rsidRDefault="0039471C" w:rsidP="0039471C">
      <w:pPr>
        <w:rPr>
          <w:b/>
          <w:lang w:val="ru-RU"/>
        </w:rPr>
      </w:pPr>
    </w:p>
    <w:p w:rsidR="000737C9" w:rsidRPr="00791225" w:rsidRDefault="000737C9" w:rsidP="0039471C">
      <w:pPr>
        <w:spacing w:line="276" w:lineRule="auto"/>
        <w:rPr>
          <w:b/>
          <w:sz w:val="16"/>
          <w:lang w:val="ru-RU"/>
        </w:rPr>
      </w:pPr>
      <w:r w:rsidRPr="00791225">
        <w:rPr>
          <w:b/>
          <w:lang w:val="ru-RU"/>
        </w:rPr>
        <w:lastRenderedPageBreak/>
        <w:t>Список лабораторных и практических работ по разделу «Живые организмы</w:t>
      </w:r>
    </w:p>
    <w:p w:rsidR="000737C9" w:rsidRPr="00C5233E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contextualSpacing/>
        <w:jc w:val="left"/>
        <w:outlineLvl w:val="0"/>
        <w:rPr>
          <w:sz w:val="24"/>
          <w:lang w:val="ru-RU"/>
        </w:rPr>
      </w:pPr>
      <w:r w:rsidRPr="00C5233E">
        <w:rPr>
          <w:sz w:val="24"/>
          <w:lang w:val="ru-RU"/>
        </w:rPr>
        <w:t>Изучение устройства увеличительных</w:t>
      </w:r>
      <w:r>
        <w:rPr>
          <w:sz w:val="24"/>
          <w:lang w:val="ru-RU"/>
        </w:rPr>
        <w:t xml:space="preserve"> </w:t>
      </w:r>
      <w:r w:rsidRPr="00C5233E">
        <w:rPr>
          <w:sz w:val="24"/>
          <w:lang w:val="ru-RU"/>
        </w:rPr>
        <w:t>приборов и правил работы сними;</w:t>
      </w:r>
    </w:p>
    <w:p w:rsidR="000737C9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contextualSpacing/>
        <w:jc w:val="left"/>
        <w:outlineLvl w:val="0"/>
        <w:rPr>
          <w:sz w:val="24"/>
          <w:lang w:val="ru-RU"/>
        </w:rPr>
      </w:pPr>
      <w:r w:rsidRPr="00BE4493">
        <w:rPr>
          <w:sz w:val="24"/>
          <w:lang w:val="ru-RU"/>
        </w:rPr>
        <w:t>Приготовление микропрепарата кожицы чешуи лука (мякоти плода  тома</w:t>
      </w:r>
      <w:r>
        <w:rPr>
          <w:sz w:val="24"/>
          <w:lang w:val="ru-RU"/>
        </w:rPr>
        <w:t>та);</w:t>
      </w:r>
    </w:p>
    <w:p w:rsidR="000737C9" w:rsidRPr="00BE4493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</w:rPr>
      </w:pPr>
      <w:r w:rsidRPr="00BE4493">
        <w:rPr>
          <w:sz w:val="24"/>
        </w:rPr>
        <w:t>Изучение органов цветкового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растения;</w:t>
      </w:r>
    </w:p>
    <w:p w:rsidR="000737C9" w:rsidRPr="00CF109D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  <w:lang w:val="ru-RU"/>
        </w:rPr>
      </w:pPr>
      <w:r w:rsidRPr="00CF109D">
        <w:rPr>
          <w:sz w:val="24"/>
          <w:lang w:val="ru-RU"/>
        </w:rPr>
        <w:t>Выявление передвижение воды и минеральных веществ в растении;</w:t>
      </w:r>
    </w:p>
    <w:p w:rsidR="000737C9" w:rsidRPr="00BE4493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  <w:lang w:val="ru-RU"/>
        </w:rPr>
      </w:pPr>
      <w:r w:rsidRPr="00BE4493">
        <w:rPr>
          <w:sz w:val="24"/>
          <w:lang w:val="ru-RU"/>
        </w:rPr>
        <w:t>Изучение строения семян однодольных и двудольных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растений;</w:t>
      </w:r>
    </w:p>
    <w:p w:rsidR="000737C9" w:rsidRPr="00BE4493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</w:rPr>
      </w:pPr>
      <w:r w:rsidRPr="00BE4493">
        <w:rPr>
          <w:sz w:val="24"/>
        </w:rPr>
        <w:t>Изучение строения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водорослей;</w:t>
      </w:r>
    </w:p>
    <w:p w:rsidR="000737C9" w:rsidRPr="00BE4493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  <w:lang w:val="ru-RU"/>
        </w:rPr>
      </w:pPr>
      <w:r w:rsidRPr="00BE4493">
        <w:rPr>
          <w:sz w:val="24"/>
          <w:lang w:val="ru-RU"/>
        </w:rPr>
        <w:t>Изучение внешнего строения мхов (на местных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видах);</w:t>
      </w:r>
    </w:p>
    <w:p w:rsidR="000737C9" w:rsidRPr="00BE4493" w:rsidRDefault="000737C9" w:rsidP="0039471C">
      <w:pPr>
        <w:pStyle w:val="a9"/>
        <w:numPr>
          <w:ilvl w:val="0"/>
          <w:numId w:val="15"/>
        </w:numPr>
        <w:spacing w:line="276" w:lineRule="auto"/>
        <w:ind w:left="0" w:firstLine="0"/>
        <w:jc w:val="left"/>
        <w:outlineLvl w:val="0"/>
        <w:rPr>
          <w:sz w:val="24"/>
          <w:lang w:val="ru-RU"/>
        </w:rPr>
      </w:pPr>
      <w:r w:rsidRPr="00BE4493">
        <w:rPr>
          <w:sz w:val="24"/>
          <w:lang w:val="ru-RU"/>
        </w:rPr>
        <w:t>Изучение внешнего строения папоротника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(хвоща);</w:t>
      </w:r>
    </w:p>
    <w:p w:rsidR="0039471C" w:rsidRDefault="0039471C" w:rsidP="0039471C">
      <w:pPr>
        <w:pStyle w:val="a9"/>
        <w:numPr>
          <w:ilvl w:val="0"/>
          <w:numId w:val="15"/>
        </w:numPr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 строения хвои, шишек и семян голосеменных  растений;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811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строения покрытосеменных растений;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811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Определение признаков класса в строении растений;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811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Определение до рода или вида нескольких травянистых растений одного-</w:t>
      </w:r>
    </w:p>
    <w:p w:rsidR="0039471C" w:rsidRDefault="0039471C" w:rsidP="0039471C">
      <w:pPr>
        <w:pStyle w:val="a7"/>
        <w:spacing w:line="276" w:lineRule="auto"/>
        <w:ind w:left="709" w:hanging="425"/>
        <w:jc w:val="left"/>
        <w:outlineLvl w:val="0"/>
      </w:pPr>
      <w:r>
        <w:rPr>
          <w:lang w:val="ru-RU"/>
        </w:rPr>
        <w:t xml:space="preserve">      </w:t>
      </w:r>
      <w:r>
        <w:t>двух семейств;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</w:rPr>
      </w:pPr>
      <w:r>
        <w:rPr>
          <w:sz w:val="24"/>
        </w:rPr>
        <w:t>Изучение строения плесневых</w:t>
      </w:r>
      <w:r>
        <w:rPr>
          <w:sz w:val="24"/>
          <w:lang w:val="ru-RU"/>
        </w:rPr>
        <w:t xml:space="preserve"> </w:t>
      </w:r>
      <w:r>
        <w:rPr>
          <w:sz w:val="24"/>
        </w:rPr>
        <w:t>грибов;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</w:rPr>
      </w:pPr>
      <w:r>
        <w:rPr>
          <w:sz w:val="24"/>
        </w:rPr>
        <w:t>Вегетативное размножение комнатных</w:t>
      </w:r>
      <w:r>
        <w:rPr>
          <w:sz w:val="24"/>
          <w:lang w:val="ru-RU"/>
        </w:rPr>
        <w:t xml:space="preserve"> </w:t>
      </w:r>
      <w:r>
        <w:rPr>
          <w:sz w:val="24"/>
        </w:rPr>
        <w:t>растений;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строения и передвижения одноклеточных животных;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ind w:right="115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строения дождевого червя, наблюдение за его передвижением и реакциями на раздражения;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</w:rPr>
      </w:pPr>
      <w:r>
        <w:rPr>
          <w:sz w:val="24"/>
        </w:rPr>
        <w:t>Изучение строения раковин</w:t>
      </w:r>
      <w:r>
        <w:rPr>
          <w:sz w:val="24"/>
          <w:lang w:val="ru-RU"/>
        </w:rPr>
        <w:t xml:space="preserve"> </w:t>
      </w:r>
      <w:r>
        <w:rPr>
          <w:sz w:val="24"/>
        </w:rPr>
        <w:t>моллюсков;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</w:rPr>
      </w:pPr>
      <w:r>
        <w:rPr>
          <w:sz w:val="24"/>
        </w:rPr>
        <w:t>Изучение внешнего строения</w:t>
      </w:r>
      <w:r>
        <w:rPr>
          <w:sz w:val="24"/>
          <w:lang w:val="ru-RU"/>
        </w:rPr>
        <w:t xml:space="preserve"> </w:t>
      </w:r>
      <w:r>
        <w:rPr>
          <w:sz w:val="24"/>
        </w:rPr>
        <w:t>насекомого;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811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 xml:space="preserve">Изучение типов развития насекомых; 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811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строения позвоночного животного;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строения и передвижения рыб;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строения и перьевого покрова птиц;</w:t>
      </w:r>
    </w:p>
    <w:p w:rsidR="0039471C" w:rsidRDefault="0039471C" w:rsidP="0039471C">
      <w:pPr>
        <w:pStyle w:val="a9"/>
        <w:numPr>
          <w:ilvl w:val="0"/>
          <w:numId w:val="15"/>
        </w:numPr>
        <w:tabs>
          <w:tab w:val="left" w:pos="1518"/>
        </w:tabs>
        <w:spacing w:before="2" w:line="276" w:lineRule="auto"/>
        <w:jc w:val="left"/>
        <w:outlineLvl w:val="0"/>
        <w:rPr>
          <w:sz w:val="24"/>
          <w:lang w:val="ru-RU"/>
        </w:rPr>
      </w:pPr>
      <w:r>
        <w:rPr>
          <w:sz w:val="24"/>
          <w:lang w:val="ru-RU"/>
        </w:rPr>
        <w:t>Изучение внешнего строения, скелета и зубной системы млекопитающих.</w:t>
      </w:r>
    </w:p>
    <w:p w:rsidR="000737C9" w:rsidRPr="00BE4493" w:rsidRDefault="000737C9" w:rsidP="00EB6C1A">
      <w:pPr>
        <w:pStyle w:val="2"/>
        <w:spacing w:before="201" w:line="276" w:lineRule="auto"/>
        <w:rPr>
          <w:lang w:val="ru-RU"/>
        </w:rPr>
      </w:pPr>
      <w:r w:rsidRPr="00BE4493">
        <w:rPr>
          <w:lang w:val="ru-RU"/>
        </w:rPr>
        <w:t>Список экскурсий по разделу «Живые организмы»:</w:t>
      </w:r>
    </w:p>
    <w:p w:rsidR="000737C9" w:rsidRPr="00BE4493" w:rsidRDefault="000737C9" w:rsidP="00C50377">
      <w:pPr>
        <w:pStyle w:val="a9"/>
        <w:numPr>
          <w:ilvl w:val="0"/>
          <w:numId w:val="14"/>
        </w:numPr>
        <w:tabs>
          <w:tab w:val="left" w:pos="1517"/>
          <w:tab w:val="left" w:pos="1518"/>
        </w:tabs>
        <w:spacing w:line="276" w:lineRule="auto"/>
        <w:ind w:firstLine="708"/>
        <w:rPr>
          <w:sz w:val="24"/>
        </w:rPr>
      </w:pPr>
      <w:r w:rsidRPr="00BE4493">
        <w:rPr>
          <w:sz w:val="24"/>
        </w:rPr>
        <w:t>Многообразие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животных;</w:t>
      </w:r>
    </w:p>
    <w:p w:rsidR="000737C9" w:rsidRPr="00BE4493" w:rsidRDefault="000737C9" w:rsidP="00C50377">
      <w:pPr>
        <w:pStyle w:val="a9"/>
        <w:numPr>
          <w:ilvl w:val="0"/>
          <w:numId w:val="14"/>
        </w:numPr>
        <w:tabs>
          <w:tab w:val="left" w:pos="1517"/>
          <w:tab w:val="left" w:pos="1518"/>
        </w:tabs>
        <w:spacing w:line="276" w:lineRule="auto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Осенние (зимние, весенние) явления в жизни растений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животных;</w:t>
      </w:r>
    </w:p>
    <w:p w:rsidR="000737C9" w:rsidRPr="00BE4493" w:rsidRDefault="000737C9" w:rsidP="00C50377">
      <w:pPr>
        <w:pStyle w:val="a9"/>
        <w:numPr>
          <w:ilvl w:val="0"/>
          <w:numId w:val="14"/>
        </w:numPr>
        <w:tabs>
          <w:tab w:val="left" w:pos="1517"/>
          <w:tab w:val="left" w:pos="1518"/>
        </w:tabs>
        <w:spacing w:line="276" w:lineRule="auto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Разнообразие и роль членистоногих в природе родного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края;</w:t>
      </w:r>
    </w:p>
    <w:p w:rsidR="000737C9" w:rsidRPr="00BE4493" w:rsidRDefault="000737C9" w:rsidP="00C50377">
      <w:pPr>
        <w:pStyle w:val="a9"/>
        <w:numPr>
          <w:ilvl w:val="0"/>
          <w:numId w:val="14"/>
        </w:numPr>
        <w:tabs>
          <w:tab w:val="left" w:pos="1517"/>
          <w:tab w:val="left" w:pos="1518"/>
        </w:tabs>
        <w:spacing w:line="276" w:lineRule="auto"/>
        <w:ind w:right="119" w:firstLine="708"/>
        <w:rPr>
          <w:sz w:val="24"/>
          <w:lang w:val="ru-RU"/>
        </w:rPr>
      </w:pPr>
      <w:r w:rsidRPr="00BE4493">
        <w:rPr>
          <w:sz w:val="24"/>
          <w:lang w:val="ru-RU"/>
        </w:rPr>
        <w:t>Разнообразие птиц и млекопитающих местности проживания (экскурсия в природу, зоопарк 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музей).</w:t>
      </w:r>
    </w:p>
    <w:p w:rsidR="000737C9" w:rsidRPr="00BE4493" w:rsidRDefault="000737C9" w:rsidP="00EB6C1A">
      <w:pPr>
        <w:pStyle w:val="2"/>
        <w:spacing w:line="276" w:lineRule="auto"/>
        <w:ind w:left="102" w:firstLine="707"/>
        <w:rPr>
          <w:lang w:val="ru-RU"/>
        </w:rPr>
      </w:pPr>
      <w:r w:rsidRPr="00BE4493">
        <w:rPr>
          <w:lang w:val="ru-RU"/>
        </w:rPr>
        <w:t>Список лабораторных и практических работ по разделу «Человек и его здоровье»: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  <w:lang w:val="ru-RU"/>
        </w:rPr>
      </w:pPr>
      <w:r w:rsidRPr="00BE4493">
        <w:rPr>
          <w:sz w:val="24"/>
          <w:lang w:val="ru-RU"/>
        </w:rPr>
        <w:t>Выявление особенностей строения клеток разных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тканей;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</w:rPr>
      </w:pPr>
      <w:r w:rsidRPr="00BE4493">
        <w:rPr>
          <w:sz w:val="24"/>
        </w:rPr>
        <w:t>Изучение строения головного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мозга;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</w:rPr>
      </w:pPr>
      <w:r w:rsidRPr="00BE4493">
        <w:rPr>
          <w:sz w:val="24"/>
        </w:rPr>
        <w:t>Выявление особенностей строения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позвонков;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  <w:lang w:val="ru-RU"/>
        </w:rPr>
      </w:pPr>
      <w:r w:rsidRPr="00BE4493">
        <w:rPr>
          <w:sz w:val="24"/>
          <w:lang w:val="ru-RU"/>
        </w:rPr>
        <w:t>Выявление нарушения осанки и наличия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плоскостопия;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  <w:lang w:val="ru-RU"/>
        </w:rPr>
      </w:pPr>
      <w:r w:rsidRPr="00BE4493">
        <w:rPr>
          <w:sz w:val="24"/>
          <w:lang w:val="ru-RU"/>
        </w:rPr>
        <w:t>Сравнение микроскопического строения крови человека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лягушки;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</w:rPr>
      </w:pPr>
      <w:r w:rsidRPr="00BE4493">
        <w:rPr>
          <w:sz w:val="24"/>
          <w:lang w:val="ru-RU"/>
        </w:rPr>
        <w:t xml:space="preserve">Подсчет пульса в разных условиях. </w:t>
      </w:r>
      <w:r w:rsidRPr="00BE4493">
        <w:rPr>
          <w:sz w:val="24"/>
        </w:rPr>
        <w:t>Измерение артериального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давления;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  <w:lang w:val="ru-RU"/>
        </w:rPr>
      </w:pPr>
      <w:r w:rsidRPr="00BE4493">
        <w:rPr>
          <w:sz w:val="24"/>
          <w:lang w:val="ru-RU"/>
        </w:rPr>
        <w:t>Измерение жизненной емкости легких. Дыхательные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движения.</w:t>
      </w:r>
    </w:p>
    <w:p w:rsidR="000737C9" w:rsidRPr="00BE4493" w:rsidRDefault="000737C9" w:rsidP="00C50377">
      <w:pPr>
        <w:pStyle w:val="a9"/>
        <w:numPr>
          <w:ilvl w:val="0"/>
          <w:numId w:val="13"/>
        </w:numPr>
        <w:tabs>
          <w:tab w:val="left" w:pos="1517"/>
          <w:tab w:val="left" w:pos="1518"/>
        </w:tabs>
        <w:spacing w:line="276" w:lineRule="auto"/>
        <w:rPr>
          <w:sz w:val="24"/>
          <w:lang w:val="ru-RU"/>
        </w:rPr>
      </w:pPr>
      <w:r w:rsidRPr="00BE4493">
        <w:rPr>
          <w:sz w:val="24"/>
          <w:lang w:val="ru-RU"/>
        </w:rPr>
        <w:t>Изучение строения и работы органа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зрения.</w:t>
      </w:r>
    </w:p>
    <w:p w:rsidR="00091A75" w:rsidRDefault="00091A75" w:rsidP="00EB6C1A">
      <w:pPr>
        <w:pStyle w:val="2"/>
        <w:spacing w:before="62" w:line="276" w:lineRule="auto"/>
        <w:ind w:left="0" w:firstLine="567"/>
        <w:rPr>
          <w:lang w:val="ru-RU"/>
        </w:rPr>
      </w:pPr>
    </w:p>
    <w:p w:rsidR="00091A75" w:rsidRDefault="00091A75" w:rsidP="00EB6C1A">
      <w:pPr>
        <w:pStyle w:val="2"/>
        <w:spacing w:before="62" w:line="276" w:lineRule="auto"/>
        <w:ind w:left="0" w:firstLine="567"/>
        <w:rPr>
          <w:lang w:val="ru-RU"/>
        </w:rPr>
      </w:pPr>
    </w:p>
    <w:p w:rsidR="00091A75" w:rsidRDefault="00091A75" w:rsidP="00EB6C1A">
      <w:pPr>
        <w:pStyle w:val="2"/>
        <w:spacing w:before="62" w:line="276" w:lineRule="auto"/>
        <w:ind w:left="0" w:firstLine="567"/>
        <w:rPr>
          <w:lang w:val="ru-RU"/>
        </w:rPr>
      </w:pPr>
    </w:p>
    <w:p w:rsidR="00091A75" w:rsidRDefault="00091A75" w:rsidP="00EB6C1A">
      <w:pPr>
        <w:pStyle w:val="2"/>
        <w:spacing w:before="62" w:line="276" w:lineRule="auto"/>
        <w:ind w:left="0" w:firstLine="567"/>
        <w:rPr>
          <w:lang w:val="ru-RU"/>
        </w:rPr>
      </w:pPr>
    </w:p>
    <w:p w:rsidR="00091A75" w:rsidRDefault="00091A75" w:rsidP="00EB6C1A">
      <w:pPr>
        <w:pStyle w:val="2"/>
        <w:spacing w:before="62" w:line="276" w:lineRule="auto"/>
        <w:ind w:left="0" w:firstLine="567"/>
        <w:rPr>
          <w:lang w:val="ru-RU"/>
        </w:rPr>
      </w:pPr>
    </w:p>
    <w:p w:rsidR="000737C9" w:rsidRPr="00BE4493" w:rsidRDefault="000737C9" w:rsidP="00EB6C1A">
      <w:pPr>
        <w:pStyle w:val="2"/>
        <w:spacing w:before="62" w:line="276" w:lineRule="auto"/>
        <w:ind w:left="0" w:firstLine="567"/>
        <w:rPr>
          <w:lang w:val="ru-RU"/>
        </w:rPr>
      </w:pPr>
      <w:r w:rsidRPr="00BE4493">
        <w:rPr>
          <w:lang w:val="ru-RU"/>
        </w:rPr>
        <w:lastRenderedPageBreak/>
        <w:t>Список лабораторных и практических работ по разделу «Общебиологические закономерности»:</w:t>
      </w:r>
    </w:p>
    <w:p w:rsidR="000737C9" w:rsidRPr="00BE4493" w:rsidRDefault="000737C9" w:rsidP="00C50377">
      <w:pPr>
        <w:pStyle w:val="a9"/>
        <w:numPr>
          <w:ilvl w:val="0"/>
          <w:numId w:val="12"/>
        </w:numPr>
        <w:spacing w:line="276" w:lineRule="auto"/>
        <w:ind w:left="0" w:firstLine="851"/>
        <w:jc w:val="both"/>
        <w:rPr>
          <w:lang w:val="ru-RU"/>
        </w:rPr>
      </w:pPr>
      <w:r w:rsidRPr="00BE4493">
        <w:rPr>
          <w:sz w:val="24"/>
          <w:lang w:val="ru-RU"/>
        </w:rPr>
        <w:t>Изучение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клеток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тканей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растений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животных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готовых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микропрепа</w:t>
      </w:r>
      <w:r w:rsidRPr="00BE4493">
        <w:rPr>
          <w:lang w:val="ru-RU"/>
        </w:rPr>
        <w:t>ратах;</w:t>
      </w:r>
    </w:p>
    <w:p w:rsidR="000737C9" w:rsidRPr="00BE4493" w:rsidRDefault="000737C9" w:rsidP="00C50377">
      <w:pPr>
        <w:pStyle w:val="a9"/>
        <w:numPr>
          <w:ilvl w:val="0"/>
          <w:numId w:val="12"/>
        </w:numPr>
        <w:tabs>
          <w:tab w:val="left" w:pos="750"/>
          <w:tab w:val="left" w:pos="751"/>
        </w:tabs>
        <w:spacing w:line="276" w:lineRule="auto"/>
        <w:ind w:left="0" w:firstLine="851"/>
        <w:jc w:val="both"/>
        <w:rPr>
          <w:sz w:val="24"/>
        </w:rPr>
      </w:pPr>
      <w:r w:rsidRPr="00BE4493">
        <w:rPr>
          <w:sz w:val="24"/>
        </w:rPr>
        <w:t>Выявление изменчивости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организмов;</w:t>
      </w:r>
    </w:p>
    <w:p w:rsidR="000737C9" w:rsidRDefault="000737C9" w:rsidP="00C50377">
      <w:pPr>
        <w:pStyle w:val="a9"/>
        <w:numPr>
          <w:ilvl w:val="0"/>
          <w:numId w:val="12"/>
        </w:numPr>
        <w:tabs>
          <w:tab w:val="left" w:pos="750"/>
          <w:tab w:val="left" w:pos="751"/>
        </w:tabs>
        <w:spacing w:line="276" w:lineRule="auto"/>
        <w:ind w:left="0" w:firstLine="851"/>
        <w:jc w:val="both"/>
        <w:rPr>
          <w:lang w:val="ru-RU"/>
        </w:rPr>
      </w:pPr>
      <w:r w:rsidRPr="00CF109D">
        <w:rPr>
          <w:sz w:val="24"/>
          <w:lang w:val="ru-RU"/>
        </w:rPr>
        <w:t>Выявление приспособлений у организмов к среде обитания (на конкрет</w:t>
      </w:r>
      <w:r w:rsidRPr="00CF109D">
        <w:rPr>
          <w:lang w:val="ru-RU"/>
        </w:rPr>
        <w:t>ных примерах).</w:t>
      </w:r>
    </w:p>
    <w:p w:rsidR="00EB6C1A" w:rsidRPr="00CF109D" w:rsidRDefault="00EB6C1A" w:rsidP="00EB6C1A">
      <w:pPr>
        <w:pStyle w:val="a9"/>
        <w:tabs>
          <w:tab w:val="left" w:pos="750"/>
          <w:tab w:val="left" w:pos="751"/>
        </w:tabs>
        <w:spacing w:line="276" w:lineRule="auto"/>
        <w:ind w:left="567" w:firstLine="0"/>
        <w:rPr>
          <w:lang w:val="ru-RU"/>
        </w:rPr>
      </w:pPr>
    </w:p>
    <w:p w:rsidR="000737C9" w:rsidRPr="00BE4493" w:rsidRDefault="000737C9" w:rsidP="00EB6C1A">
      <w:pPr>
        <w:pStyle w:val="2"/>
        <w:spacing w:line="276" w:lineRule="auto"/>
        <w:ind w:left="0" w:firstLine="567"/>
        <w:rPr>
          <w:lang w:val="ru-RU"/>
        </w:rPr>
      </w:pPr>
      <w:r w:rsidRPr="00BE4493">
        <w:rPr>
          <w:lang w:val="ru-RU"/>
        </w:rPr>
        <w:t>Список экскурсий по разделу «Общебиологические закономерности»:</w:t>
      </w:r>
    </w:p>
    <w:p w:rsidR="000737C9" w:rsidRPr="00BE4493" w:rsidRDefault="000737C9" w:rsidP="00C50377">
      <w:pPr>
        <w:pStyle w:val="a9"/>
        <w:numPr>
          <w:ilvl w:val="1"/>
          <w:numId w:val="12"/>
        </w:numPr>
        <w:tabs>
          <w:tab w:val="left" w:pos="1517"/>
          <w:tab w:val="left" w:pos="1518"/>
        </w:tabs>
        <w:spacing w:line="276" w:lineRule="auto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Изучение и описание экосистемы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местности.</w:t>
      </w:r>
    </w:p>
    <w:p w:rsidR="000737C9" w:rsidRPr="00BE4493" w:rsidRDefault="000737C9" w:rsidP="00C50377">
      <w:pPr>
        <w:pStyle w:val="a9"/>
        <w:numPr>
          <w:ilvl w:val="1"/>
          <w:numId w:val="12"/>
        </w:numPr>
        <w:tabs>
          <w:tab w:val="left" w:pos="1518"/>
        </w:tabs>
        <w:spacing w:line="276" w:lineRule="auto"/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>Многообразие живых организмов (на примере парка или природного участка).</w:t>
      </w:r>
    </w:p>
    <w:p w:rsidR="000737C9" w:rsidRDefault="000737C9" w:rsidP="00C50377">
      <w:pPr>
        <w:pStyle w:val="a9"/>
        <w:numPr>
          <w:ilvl w:val="1"/>
          <w:numId w:val="12"/>
        </w:numPr>
        <w:tabs>
          <w:tab w:val="left" w:pos="1517"/>
          <w:tab w:val="left" w:pos="1518"/>
        </w:tabs>
        <w:spacing w:line="276" w:lineRule="auto"/>
        <w:ind w:left="0" w:right="276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Естественный отбор - движущая сила эволюции. </w:t>
      </w:r>
    </w:p>
    <w:p w:rsidR="00EB6C1A" w:rsidRPr="00BE4493" w:rsidRDefault="00EB6C1A" w:rsidP="00EB6C1A">
      <w:pPr>
        <w:pStyle w:val="a9"/>
        <w:tabs>
          <w:tab w:val="left" w:pos="1517"/>
          <w:tab w:val="left" w:pos="1518"/>
        </w:tabs>
        <w:spacing w:line="276" w:lineRule="auto"/>
        <w:ind w:left="1518" w:right="2768" w:firstLine="0"/>
        <w:jc w:val="center"/>
        <w:rPr>
          <w:sz w:val="24"/>
          <w:lang w:val="ru-RU"/>
        </w:rPr>
      </w:pPr>
    </w:p>
    <w:p w:rsidR="0039471C" w:rsidRPr="00091A75" w:rsidRDefault="0039471C" w:rsidP="0039471C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4"/>
          <w:szCs w:val="24"/>
          <w:lang w:val="ru-RU" w:eastAsia="ar-SA"/>
        </w:rPr>
      </w:pPr>
      <w:r w:rsidRPr="00091A75">
        <w:rPr>
          <w:rFonts w:cs="Calibri"/>
          <w:b/>
          <w:bCs/>
          <w:sz w:val="24"/>
          <w:szCs w:val="24"/>
          <w:lang w:val="ru-RU" w:eastAsia="ar-SA"/>
        </w:rPr>
        <w:t>Общая  характеристика учебного курса</w:t>
      </w:r>
    </w:p>
    <w:p w:rsidR="0039471C" w:rsidRPr="00091A75" w:rsidRDefault="0039471C" w:rsidP="0039471C">
      <w:pPr>
        <w:suppressAutoHyphens/>
        <w:autoSpaceDE/>
        <w:autoSpaceDN/>
        <w:ind w:firstLine="708"/>
        <w:jc w:val="both"/>
        <w:textAlignment w:val="baseline"/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</w:pP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Учебное содержание курса биологии включает: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Бактерии, грибы, растения. 35 ч, 1ч в неделю (5 класс);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Многообразие покрытосеменных растений. 35 ч, 1 ч в неделю (6 класс);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Животные. 70 ч, 2 ч в неделю (7 класс);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Человек. 70 ч, 2 ч в неделю (8 класс);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Введение в общую биологию. 68 ч, 2 ч в неделю (9 класс).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jc w:val="both"/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ab/>
        <w:t xml:space="preserve"> 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ab/>
        <w:t>В 5 классе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ab/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ab/>
        <w:t xml:space="preserve">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ряду живых существ, его генетическая связь с животными предками позволяют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определённых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ведёт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</w:t>
      </w: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lastRenderedPageBreak/>
        <w:t>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ab/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селекции, теории эволюции.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39471C" w:rsidRPr="00091A75" w:rsidRDefault="0039471C" w:rsidP="0039471C">
      <w:pPr>
        <w:suppressAutoHyphens/>
        <w:autoSpaceDE/>
        <w:autoSpaceDN/>
        <w:spacing w:before="28" w:after="28"/>
        <w:ind w:firstLine="708"/>
        <w:jc w:val="both"/>
        <w:rPr>
          <w:rFonts w:eastAsia="SimSun" w:cs="Mangal"/>
          <w:kern w:val="1"/>
          <w:sz w:val="24"/>
          <w:szCs w:val="24"/>
          <w:lang w:val="ru-RU" w:eastAsia="hi-IN" w:bidi="hi-IN"/>
        </w:rPr>
      </w:pPr>
      <w:r w:rsidRPr="00091A75">
        <w:rPr>
          <w:rFonts w:eastAsia="SimSun" w:cs="Mangal"/>
          <w:color w:val="000000"/>
          <w:kern w:val="1"/>
          <w:sz w:val="24"/>
          <w:szCs w:val="24"/>
          <w:lang w:val="ru-RU" w:eastAsia="hi-IN" w:bidi="hi-IN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39471C" w:rsidRPr="00091A75" w:rsidRDefault="0039471C" w:rsidP="0039471C">
      <w:pPr>
        <w:widowControl/>
        <w:suppressAutoHyphens/>
        <w:autoSpaceDE/>
        <w:autoSpaceDN/>
        <w:spacing w:line="360" w:lineRule="auto"/>
        <w:rPr>
          <w:rFonts w:cs="Calibri"/>
          <w:b/>
          <w:color w:val="000000"/>
          <w:sz w:val="24"/>
          <w:szCs w:val="24"/>
          <w:lang w:val="ru-RU" w:eastAsia="ar-SA"/>
        </w:rPr>
      </w:pPr>
    </w:p>
    <w:p w:rsidR="00D45530" w:rsidRDefault="00EB6C1A" w:rsidP="00091A75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 w:rsidRPr="00EB6C1A">
        <w:rPr>
          <w:b/>
          <w:lang w:val="ru-RU"/>
        </w:rPr>
        <w:t>Содержание учебного предмета биологии с учетом вариативной части</w:t>
      </w:r>
    </w:p>
    <w:p w:rsidR="000737C9" w:rsidRDefault="00EB6C1A" w:rsidP="00091A75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 w:rsidRPr="00EB6C1A">
        <w:rPr>
          <w:b/>
          <w:lang w:val="ru-RU"/>
        </w:rPr>
        <w:t xml:space="preserve">в </w:t>
      </w:r>
      <w:r w:rsidR="00D45530">
        <w:rPr>
          <w:b/>
          <w:lang w:val="ru-RU"/>
        </w:rPr>
        <w:t>5</w:t>
      </w:r>
      <w:r w:rsidRPr="00EB6C1A">
        <w:rPr>
          <w:b/>
          <w:lang w:val="ru-RU"/>
        </w:rPr>
        <w:t xml:space="preserve"> классе</w:t>
      </w:r>
    </w:p>
    <w:p w:rsidR="00D45530" w:rsidRPr="00D45530" w:rsidRDefault="00D45530" w:rsidP="00D45530">
      <w:pPr>
        <w:tabs>
          <w:tab w:val="left" w:pos="900"/>
        </w:tabs>
        <w:ind w:firstLine="426"/>
        <w:jc w:val="center"/>
        <w:rPr>
          <w:b/>
          <w:color w:val="000000"/>
          <w:sz w:val="24"/>
          <w:szCs w:val="24"/>
          <w:lang w:val="ru-RU"/>
        </w:rPr>
      </w:pPr>
      <w:r w:rsidRPr="00D45530">
        <w:rPr>
          <w:b/>
          <w:color w:val="000000"/>
          <w:sz w:val="24"/>
          <w:szCs w:val="24"/>
          <w:lang w:val="ru-RU"/>
        </w:rPr>
        <w:t>Биология.</w:t>
      </w:r>
    </w:p>
    <w:p w:rsidR="00D45530" w:rsidRPr="00D45530" w:rsidRDefault="00D45530" w:rsidP="00D45530">
      <w:pPr>
        <w:tabs>
          <w:tab w:val="left" w:pos="900"/>
        </w:tabs>
        <w:ind w:firstLine="426"/>
        <w:jc w:val="center"/>
        <w:rPr>
          <w:b/>
          <w:color w:val="000000"/>
          <w:sz w:val="24"/>
          <w:szCs w:val="24"/>
          <w:lang w:val="ru-RU"/>
        </w:rPr>
      </w:pPr>
      <w:r w:rsidRPr="00D45530">
        <w:rPr>
          <w:b/>
          <w:color w:val="000000"/>
          <w:sz w:val="24"/>
          <w:szCs w:val="24"/>
          <w:lang w:val="ru-RU"/>
        </w:rPr>
        <w:t>Бактерии. Грибы. Растения</w:t>
      </w:r>
      <w:r w:rsidR="00091A75">
        <w:rPr>
          <w:b/>
          <w:color w:val="000000"/>
          <w:sz w:val="24"/>
          <w:szCs w:val="24"/>
          <w:lang w:val="ru-RU"/>
        </w:rPr>
        <w:t xml:space="preserve"> </w:t>
      </w:r>
    </w:p>
    <w:p w:rsidR="00D45530" w:rsidRPr="00D45530" w:rsidRDefault="00D45530" w:rsidP="00D45530">
      <w:pPr>
        <w:tabs>
          <w:tab w:val="left" w:pos="900"/>
        </w:tabs>
        <w:ind w:firstLine="426"/>
        <w:jc w:val="center"/>
        <w:rPr>
          <w:b/>
          <w:color w:val="000000"/>
          <w:sz w:val="24"/>
          <w:szCs w:val="24"/>
          <w:lang w:val="ru-RU"/>
        </w:rPr>
      </w:pPr>
      <w:r w:rsidRPr="00D45530">
        <w:rPr>
          <w:b/>
          <w:color w:val="000000"/>
          <w:sz w:val="24"/>
          <w:szCs w:val="24"/>
          <w:lang w:val="ru-RU"/>
        </w:rPr>
        <w:t>(35 часов, 1 час в неделю)</w:t>
      </w:r>
    </w:p>
    <w:p w:rsidR="00D45530" w:rsidRPr="00D45530" w:rsidRDefault="00D45530" w:rsidP="00D45530">
      <w:pPr>
        <w:tabs>
          <w:tab w:val="left" w:pos="900"/>
        </w:tabs>
        <w:ind w:firstLine="426"/>
        <w:rPr>
          <w:b/>
          <w:color w:val="000000"/>
          <w:sz w:val="24"/>
          <w:szCs w:val="24"/>
          <w:lang w:val="ru-RU"/>
        </w:rPr>
      </w:pPr>
    </w:p>
    <w:p w:rsidR="00D45530" w:rsidRPr="00DF4793" w:rsidRDefault="00D45530" w:rsidP="00596552">
      <w:pPr>
        <w:tabs>
          <w:tab w:val="left" w:pos="709"/>
        </w:tabs>
        <w:spacing w:line="274" w:lineRule="exact"/>
        <w:ind w:firstLine="567"/>
        <w:rPr>
          <w:bCs/>
          <w:i/>
          <w:color w:val="000000"/>
          <w:sz w:val="24"/>
          <w:szCs w:val="24"/>
          <w:lang w:val="ru-RU"/>
        </w:rPr>
      </w:pPr>
      <w:r w:rsidRPr="00D45530">
        <w:rPr>
          <w:b/>
          <w:color w:val="000000"/>
          <w:sz w:val="24"/>
          <w:szCs w:val="24"/>
          <w:lang w:val="ru-RU"/>
        </w:rPr>
        <w:t>Введение</w:t>
      </w:r>
      <w:r w:rsidR="00596552">
        <w:rPr>
          <w:b/>
          <w:color w:val="000000"/>
          <w:sz w:val="24"/>
          <w:szCs w:val="24"/>
          <w:lang w:val="ru-RU"/>
        </w:rPr>
        <w:t xml:space="preserve">. </w:t>
      </w:r>
      <w:r w:rsidRPr="00D45530">
        <w:rPr>
          <w:bCs/>
          <w:color w:val="000000"/>
          <w:sz w:val="24"/>
          <w:szCs w:val="24"/>
          <w:lang w:val="ru-RU"/>
        </w:rPr>
        <w:t xml:space="preserve"> </w:t>
      </w:r>
      <w:r w:rsidR="00596552" w:rsidRPr="00BE4493">
        <w:rPr>
          <w:b/>
          <w:sz w:val="24"/>
          <w:lang w:val="ru-RU"/>
        </w:rPr>
        <w:t>Биология – наука о живых организмах.</w:t>
      </w:r>
      <w:r w:rsidR="00596552" w:rsidRPr="00D45530">
        <w:rPr>
          <w:bCs/>
          <w:color w:val="000000"/>
          <w:sz w:val="24"/>
          <w:szCs w:val="24"/>
          <w:lang w:val="ru-RU"/>
        </w:rPr>
        <w:t xml:space="preserve"> </w:t>
      </w:r>
      <w:r w:rsidRPr="00D45530">
        <w:rPr>
          <w:bCs/>
          <w:color w:val="000000"/>
          <w:sz w:val="24"/>
          <w:szCs w:val="24"/>
          <w:lang w:val="ru-RU"/>
        </w:rPr>
        <w:t>(</w:t>
      </w:r>
      <w:r w:rsidR="00570FC4">
        <w:rPr>
          <w:bCs/>
          <w:color w:val="000000"/>
          <w:sz w:val="24"/>
          <w:szCs w:val="24"/>
          <w:lang w:val="ru-RU"/>
        </w:rPr>
        <w:t>7</w:t>
      </w:r>
      <w:r w:rsidRPr="00D45530">
        <w:rPr>
          <w:bCs/>
          <w:color w:val="000000"/>
          <w:sz w:val="24"/>
          <w:szCs w:val="24"/>
          <w:lang w:val="ru-RU"/>
        </w:rPr>
        <w:t xml:space="preserve"> ч)</w:t>
      </w:r>
      <w:r w:rsidR="00DF4793">
        <w:rPr>
          <w:bCs/>
          <w:color w:val="000000"/>
          <w:sz w:val="24"/>
          <w:szCs w:val="24"/>
          <w:lang w:val="ru-RU"/>
        </w:rPr>
        <w:t xml:space="preserve">,  </w:t>
      </w:r>
      <w:r w:rsidR="00DF4793" w:rsidRPr="00DF4793">
        <w:rPr>
          <w:bCs/>
          <w:i/>
          <w:color w:val="000000"/>
          <w:sz w:val="24"/>
          <w:szCs w:val="24"/>
          <w:lang w:val="ru-RU"/>
        </w:rPr>
        <w:t>из них экскурсия 0,5 ч</w:t>
      </w:r>
    </w:p>
    <w:p w:rsidR="00596552" w:rsidRPr="00BE4493" w:rsidRDefault="00596552" w:rsidP="00596552">
      <w:pPr>
        <w:pStyle w:val="a7"/>
        <w:spacing w:before="1"/>
        <w:ind w:left="0" w:right="111" w:firstLine="567"/>
        <w:rPr>
          <w:lang w:val="ru-RU"/>
        </w:rPr>
      </w:pPr>
      <w:r w:rsidRPr="00BE4493">
        <w:rPr>
          <w:lang w:val="ru-RU"/>
        </w:rPr>
        <w:t>Биология как наука. Роль биологии в познании окружающего мира и практической деятельности людей</w:t>
      </w:r>
      <w:r>
        <w:rPr>
          <w:lang w:val="ru-RU"/>
        </w:rPr>
        <w:t>.</w:t>
      </w:r>
      <w:r w:rsidRPr="00BE4493">
        <w:rPr>
          <w:lang w:val="ru-RU"/>
        </w:rPr>
        <w:t xml:space="preserve"> Методы изучения живых организмов.</w:t>
      </w:r>
      <w:r>
        <w:rPr>
          <w:lang w:val="ru-RU"/>
        </w:rPr>
        <w:t xml:space="preserve">  </w:t>
      </w:r>
      <w:r>
        <w:rPr>
          <w:bCs/>
          <w:color w:val="000000"/>
          <w:lang w:val="ru-RU"/>
        </w:rPr>
        <w:t xml:space="preserve"> </w:t>
      </w:r>
      <w:r w:rsidR="00D45530">
        <w:rPr>
          <w:bCs/>
          <w:color w:val="000000"/>
          <w:lang w:val="ru-RU"/>
        </w:rPr>
        <w:t xml:space="preserve"> Ца</w:t>
      </w:r>
      <w:r w:rsidR="00D45530" w:rsidRPr="00D45530">
        <w:rPr>
          <w:bCs/>
          <w:color w:val="000000"/>
          <w:lang w:val="ru-RU"/>
        </w:rPr>
        <w:t xml:space="preserve">рства бактерий, грибов, растений и животных. Отличительные признаки живого и неживого. </w:t>
      </w:r>
      <w:r w:rsidRPr="00BE4493">
        <w:rPr>
          <w:lang w:val="ru-RU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</w:t>
      </w:r>
      <w:r>
        <w:rPr>
          <w:lang w:val="ru-RU"/>
        </w:rPr>
        <w:t xml:space="preserve">, </w:t>
      </w:r>
      <w:r w:rsidRPr="00BE4493">
        <w:rPr>
          <w:lang w:val="ru-RU"/>
        </w:rPr>
        <w:t xml:space="preserve"> их проявление у растений, животных, грибов и бактерий.</w:t>
      </w:r>
    </w:p>
    <w:p w:rsidR="00D45530" w:rsidRPr="00D45530" w:rsidRDefault="00D45530" w:rsidP="00D45530">
      <w:pPr>
        <w:tabs>
          <w:tab w:val="left" w:pos="900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D45530">
        <w:rPr>
          <w:bCs/>
          <w:color w:val="000000"/>
          <w:sz w:val="24"/>
          <w:szCs w:val="24"/>
          <w:lang w:val="ru-RU"/>
        </w:rPr>
        <w:t>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</w:r>
      <w:r w:rsidR="00596552">
        <w:rPr>
          <w:bCs/>
          <w:color w:val="000000"/>
          <w:sz w:val="24"/>
          <w:szCs w:val="24"/>
          <w:lang w:val="ru-RU"/>
        </w:rPr>
        <w:t xml:space="preserve"> </w:t>
      </w:r>
    </w:p>
    <w:p w:rsidR="00596552" w:rsidRPr="00596552" w:rsidRDefault="00596552" w:rsidP="00596552">
      <w:pPr>
        <w:tabs>
          <w:tab w:val="left" w:pos="900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BE4493">
        <w:rPr>
          <w:lang w:val="ru-RU"/>
        </w:rPr>
        <w:t xml:space="preserve">Соблюдение правил поведения в окружающей среде. Бережное отношение к природе. Охрана </w:t>
      </w:r>
      <w:r w:rsidRPr="00596552">
        <w:rPr>
          <w:bCs/>
          <w:color w:val="000000"/>
          <w:sz w:val="24"/>
          <w:szCs w:val="24"/>
          <w:lang w:val="ru-RU"/>
        </w:rPr>
        <w:t>биологических объектов. Правила работы в кабинете биологии, с биологическими приборами и инструментами.</w:t>
      </w:r>
    </w:p>
    <w:p w:rsidR="00596552" w:rsidRPr="00596552" w:rsidRDefault="00596552" w:rsidP="00596552">
      <w:pPr>
        <w:tabs>
          <w:tab w:val="left" w:pos="900"/>
        </w:tabs>
        <w:ind w:firstLine="426"/>
        <w:jc w:val="both"/>
        <w:rPr>
          <w:bCs/>
          <w:i/>
          <w:color w:val="000000"/>
          <w:sz w:val="24"/>
          <w:szCs w:val="24"/>
          <w:lang w:val="ru-RU"/>
        </w:rPr>
      </w:pPr>
      <w:r w:rsidRPr="00596552">
        <w:rPr>
          <w:bCs/>
          <w:i/>
          <w:color w:val="000000"/>
          <w:sz w:val="24"/>
          <w:szCs w:val="24"/>
          <w:lang w:val="ru-RU"/>
        </w:rPr>
        <w:t>Лабораторные и практические работы</w:t>
      </w:r>
    </w:p>
    <w:p w:rsidR="00596552" w:rsidRPr="00596552" w:rsidRDefault="00596552" w:rsidP="00596552">
      <w:pPr>
        <w:tabs>
          <w:tab w:val="left" w:pos="900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596552">
        <w:rPr>
          <w:bCs/>
          <w:color w:val="000000"/>
          <w:sz w:val="24"/>
          <w:szCs w:val="24"/>
          <w:lang w:val="ru-RU"/>
        </w:rPr>
        <w:t>Фенологические наблюдения за сезонными изменениями в природе.</w:t>
      </w:r>
    </w:p>
    <w:p w:rsidR="00596552" w:rsidRPr="00596552" w:rsidRDefault="00596552" w:rsidP="00596552">
      <w:pPr>
        <w:tabs>
          <w:tab w:val="left" w:pos="900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596552">
        <w:rPr>
          <w:bCs/>
          <w:color w:val="000000"/>
          <w:sz w:val="24"/>
          <w:szCs w:val="24"/>
          <w:lang w:val="ru-RU"/>
        </w:rPr>
        <w:t>Ведение дневника наблюдений.</w:t>
      </w:r>
    </w:p>
    <w:p w:rsidR="00596552" w:rsidRPr="00596552" w:rsidRDefault="00596552" w:rsidP="00596552">
      <w:pPr>
        <w:tabs>
          <w:tab w:val="left" w:pos="900"/>
        </w:tabs>
        <w:ind w:firstLine="426"/>
        <w:jc w:val="both"/>
        <w:rPr>
          <w:bCs/>
          <w:i/>
          <w:color w:val="000000"/>
          <w:sz w:val="24"/>
          <w:szCs w:val="24"/>
          <w:lang w:val="ru-RU"/>
        </w:rPr>
      </w:pPr>
      <w:r w:rsidRPr="00596552">
        <w:rPr>
          <w:bCs/>
          <w:i/>
          <w:color w:val="000000"/>
          <w:sz w:val="24"/>
          <w:szCs w:val="24"/>
          <w:lang w:val="ru-RU"/>
        </w:rPr>
        <w:t>Экскурсии</w:t>
      </w:r>
    </w:p>
    <w:p w:rsidR="00DF4793" w:rsidRPr="00DF4793" w:rsidRDefault="00DF4793" w:rsidP="00DF4793">
      <w:pPr>
        <w:tabs>
          <w:tab w:val="left" w:pos="1517"/>
          <w:tab w:val="left" w:pos="1518"/>
        </w:tabs>
        <w:spacing w:line="276" w:lineRule="auto"/>
        <w:ind w:firstLine="426"/>
        <w:rPr>
          <w:sz w:val="24"/>
          <w:lang w:val="ru-RU"/>
        </w:rPr>
      </w:pPr>
      <w:r w:rsidRPr="00DF4793">
        <w:rPr>
          <w:sz w:val="24"/>
          <w:lang w:val="ru-RU"/>
        </w:rPr>
        <w:t>Осенние (зимние, весенние) явления в жизни растений и животных;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/>
          <w:color w:val="000000"/>
          <w:sz w:val="24"/>
          <w:szCs w:val="24"/>
          <w:lang w:val="ru-RU" w:eastAsia="ar-SA"/>
        </w:rPr>
        <w:t xml:space="preserve">Раздел 1. Клеточное строение организмов </w:t>
      </w: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(</w:t>
      </w:r>
      <w:r w:rsidR="00570FC4">
        <w:rPr>
          <w:rFonts w:cs="Calibri"/>
          <w:bCs/>
          <w:color w:val="000000"/>
          <w:sz w:val="24"/>
          <w:szCs w:val="24"/>
          <w:lang w:val="ru-RU" w:eastAsia="ar-SA"/>
        </w:rPr>
        <w:t>8</w:t>
      </w: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 xml:space="preserve"> ч)</w:t>
      </w:r>
    </w:p>
    <w:p w:rsidR="008F0BCA" w:rsidRPr="00BE4493" w:rsidRDefault="008F0BCA" w:rsidP="00AA6946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Клетка – 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  <w:r w:rsidR="00AA6946">
        <w:rPr>
          <w:lang w:val="ru-RU"/>
        </w:rPr>
        <w:t xml:space="preserve"> Растительные ткани и органы растений. Разнообразие растительных клеток.        </w:t>
      </w:r>
    </w:p>
    <w:p w:rsidR="008F0BCA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lastRenderedPageBreak/>
        <w:t xml:space="preserve">Устройство увеличительных приборов (лупа, световой микроскоп). 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Микропрепараты различных растительных тканей.</w:t>
      </w:r>
    </w:p>
    <w:p w:rsid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8F0BCA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96552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8F0BCA" w:rsidRPr="008F0BCA" w:rsidRDefault="008F0BCA" w:rsidP="008F0BCA">
      <w:pPr>
        <w:spacing w:before="90" w:line="276" w:lineRule="auto"/>
        <w:ind w:firstLine="426"/>
        <w:contextualSpacing/>
        <w:outlineLvl w:val="0"/>
        <w:rPr>
          <w:sz w:val="24"/>
          <w:lang w:val="ru-RU"/>
        </w:rPr>
      </w:pPr>
      <w:r w:rsidRPr="008F0BCA">
        <w:rPr>
          <w:sz w:val="24"/>
          <w:lang w:val="ru-RU"/>
        </w:rPr>
        <w:t>Изучение устройства увеличительных приборов и правил работы сними;</w:t>
      </w:r>
    </w:p>
    <w:p w:rsid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Изучение клеток растения с помощью лупы.</w:t>
      </w:r>
    </w:p>
    <w:p w:rsidR="00596552" w:rsidRPr="00596552" w:rsidRDefault="008F0BCA" w:rsidP="008F0BCA">
      <w:pPr>
        <w:tabs>
          <w:tab w:val="left" w:pos="811"/>
        </w:tabs>
        <w:spacing w:before="196" w:line="276" w:lineRule="auto"/>
        <w:ind w:firstLine="426"/>
        <w:contextualSpacing/>
        <w:outlineLvl w:val="0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8F0BCA">
        <w:rPr>
          <w:sz w:val="24"/>
          <w:lang w:val="ru-RU"/>
        </w:rPr>
        <w:t>Приготовление микропрепарата кожицы чешуи лука (мякоти плода  томата</w:t>
      </w:r>
      <w:r>
        <w:rPr>
          <w:sz w:val="24"/>
          <w:lang w:val="ru-RU"/>
        </w:rPr>
        <w:t xml:space="preserve">, </w:t>
      </w:r>
      <w:r w:rsidR="00596552" w:rsidRPr="00596552">
        <w:rPr>
          <w:rFonts w:cs="Calibri"/>
          <w:bCs/>
          <w:color w:val="000000"/>
          <w:sz w:val="24"/>
          <w:szCs w:val="24"/>
          <w:lang w:val="ru-RU" w:eastAsia="ar-SA"/>
        </w:rPr>
        <w:t>рассматривание его под микроскопом.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Приготовление препаратов и рассматривание под микроскопом пластид в клетках листа элодеи, плодов томатов, рябины, шиповника.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Приготовление препарата и рассматривание под микроскопом движения цитоплазмы в клетках листа элодеи.</w:t>
      </w:r>
    </w:p>
    <w:p w:rsidR="00596552" w:rsidRPr="00596552" w:rsidRDefault="00596552" w:rsidP="00596552">
      <w:pPr>
        <w:widowControl/>
        <w:tabs>
          <w:tab w:val="left" w:pos="900"/>
        </w:tabs>
        <w:suppressAutoHyphens/>
        <w:autoSpaceDE/>
        <w:autoSpaceDN/>
        <w:ind w:firstLine="426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96552">
        <w:rPr>
          <w:rFonts w:cs="Calibri"/>
          <w:bCs/>
          <w:color w:val="000000"/>
          <w:sz w:val="24"/>
          <w:szCs w:val="24"/>
          <w:lang w:val="ru-RU" w:eastAsia="ar-SA"/>
        </w:rPr>
        <w:t>Рассматривание под микроскопом готовых микропрепаратов различных растительных тканей.</w:t>
      </w:r>
    </w:p>
    <w:p w:rsidR="004704DA" w:rsidRDefault="00FE3E49" w:rsidP="004704DA">
      <w:pPr>
        <w:pStyle w:val="2"/>
        <w:spacing w:before="7"/>
        <w:ind w:left="0" w:firstLine="567"/>
        <w:rPr>
          <w:lang w:val="ru-RU"/>
        </w:rPr>
      </w:pPr>
      <w:r>
        <w:rPr>
          <w:lang w:val="ru-RU"/>
        </w:rPr>
        <w:t xml:space="preserve">Раздел 2. </w:t>
      </w:r>
      <w:r w:rsidR="004704DA">
        <w:rPr>
          <w:lang w:val="ru-RU"/>
        </w:rPr>
        <w:t>Многообразие организмов. Среды жизни</w:t>
      </w:r>
      <w:r>
        <w:rPr>
          <w:lang w:val="ru-RU"/>
        </w:rPr>
        <w:t xml:space="preserve"> (</w:t>
      </w:r>
      <w:r w:rsidR="00570FC4">
        <w:rPr>
          <w:lang w:val="ru-RU"/>
        </w:rPr>
        <w:t>5</w:t>
      </w:r>
      <w:r>
        <w:rPr>
          <w:lang w:val="ru-RU"/>
        </w:rPr>
        <w:t xml:space="preserve"> час</w:t>
      </w:r>
      <w:r w:rsidR="00570FC4">
        <w:rPr>
          <w:lang w:val="ru-RU"/>
        </w:rPr>
        <w:t>ов</w:t>
      </w:r>
      <w:r>
        <w:rPr>
          <w:lang w:val="ru-RU"/>
        </w:rPr>
        <w:t>)</w:t>
      </w:r>
    </w:p>
    <w:p w:rsidR="004704DA" w:rsidRDefault="004704DA" w:rsidP="004704DA">
      <w:pPr>
        <w:pStyle w:val="a7"/>
        <w:ind w:left="0" w:right="112" w:firstLine="567"/>
        <w:rPr>
          <w:lang w:val="ru-RU"/>
        </w:rPr>
      </w:pPr>
      <w:r>
        <w:rPr>
          <w:lang w:val="ru-RU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4704DA" w:rsidRDefault="004704DA" w:rsidP="004704DA">
      <w:pPr>
        <w:pStyle w:val="a7"/>
        <w:ind w:left="0" w:right="107" w:firstLine="567"/>
        <w:rPr>
          <w:lang w:val="ru-RU"/>
        </w:rPr>
      </w:pPr>
      <w:r>
        <w:rPr>
          <w:lang w:val="ru-RU"/>
        </w:rP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</w:r>
    </w:p>
    <w:p w:rsidR="00DF4793" w:rsidRDefault="00DF4793" w:rsidP="00DF4793">
      <w:pPr>
        <w:pStyle w:val="2"/>
        <w:spacing w:before="7"/>
        <w:ind w:left="0" w:firstLine="567"/>
        <w:rPr>
          <w:lang w:val="ru-RU"/>
        </w:rPr>
      </w:pPr>
      <w:r w:rsidRPr="00DF4793">
        <w:rPr>
          <w:lang w:val="ru-RU"/>
        </w:rPr>
        <w:t>Раздел 3. Царство</w:t>
      </w:r>
      <w:r>
        <w:rPr>
          <w:lang w:val="ru-RU"/>
        </w:rPr>
        <w:t xml:space="preserve"> Бактерии.</w:t>
      </w:r>
      <w:r w:rsidRPr="00DF4793">
        <w:rPr>
          <w:bCs w:val="0"/>
          <w:color w:val="000000"/>
          <w:lang w:val="ru-RU"/>
        </w:rPr>
        <w:t xml:space="preserve"> </w:t>
      </w:r>
      <w:r w:rsidRPr="00D45530">
        <w:rPr>
          <w:bCs w:val="0"/>
          <w:color w:val="000000"/>
          <w:lang w:val="ru-RU"/>
        </w:rPr>
        <w:t>(</w:t>
      </w:r>
      <w:r w:rsidR="00570FC4">
        <w:rPr>
          <w:bCs w:val="0"/>
          <w:color w:val="000000"/>
          <w:lang w:val="ru-RU"/>
        </w:rPr>
        <w:t>3</w:t>
      </w:r>
      <w:r w:rsidRPr="00D45530">
        <w:rPr>
          <w:bCs w:val="0"/>
          <w:color w:val="000000"/>
          <w:lang w:val="ru-RU"/>
        </w:rPr>
        <w:t>ч)</w:t>
      </w:r>
    </w:p>
    <w:p w:rsidR="00DF4793" w:rsidRDefault="00DF4793" w:rsidP="00DF4793">
      <w:pPr>
        <w:pStyle w:val="a7"/>
        <w:ind w:left="0" w:right="113" w:firstLine="567"/>
        <w:rPr>
          <w:lang w:val="ru-RU"/>
        </w:rPr>
      </w:pPr>
      <w:r>
        <w:rPr>
          <w:lang w:val="ru-RU"/>
        </w:rPr>
        <w:t>Бактерии, их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</w:r>
    </w:p>
    <w:p w:rsidR="00DF4793" w:rsidRPr="00D45530" w:rsidRDefault="00DF4793" w:rsidP="00DF4793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D45530">
        <w:rPr>
          <w:b/>
          <w:color w:val="000000"/>
          <w:sz w:val="24"/>
          <w:szCs w:val="24"/>
          <w:lang w:val="ru-RU"/>
        </w:rPr>
        <w:t xml:space="preserve">Раздел </w:t>
      </w:r>
      <w:r>
        <w:rPr>
          <w:b/>
          <w:color w:val="000000"/>
          <w:sz w:val="24"/>
          <w:szCs w:val="24"/>
          <w:lang w:val="ru-RU"/>
        </w:rPr>
        <w:t>4</w:t>
      </w:r>
      <w:r w:rsidRPr="00D45530">
        <w:rPr>
          <w:b/>
          <w:color w:val="000000"/>
          <w:sz w:val="24"/>
          <w:szCs w:val="24"/>
          <w:lang w:val="ru-RU"/>
        </w:rPr>
        <w:t>. Царство Грибы</w:t>
      </w:r>
      <w:r w:rsidRPr="00D45530">
        <w:rPr>
          <w:bCs/>
          <w:color w:val="000000"/>
          <w:sz w:val="24"/>
          <w:szCs w:val="24"/>
          <w:lang w:val="ru-RU"/>
        </w:rPr>
        <w:t xml:space="preserve"> (</w:t>
      </w:r>
      <w:r w:rsidR="0018432B">
        <w:rPr>
          <w:bCs/>
          <w:color w:val="000000"/>
          <w:sz w:val="24"/>
          <w:szCs w:val="24"/>
          <w:lang w:val="ru-RU"/>
        </w:rPr>
        <w:t>3</w:t>
      </w:r>
      <w:r w:rsidRPr="00D45530">
        <w:rPr>
          <w:bCs/>
          <w:color w:val="000000"/>
          <w:sz w:val="24"/>
          <w:szCs w:val="24"/>
          <w:lang w:val="ru-RU"/>
        </w:rPr>
        <w:t xml:space="preserve"> ч)</w:t>
      </w:r>
    </w:p>
    <w:p w:rsidR="00DF4793" w:rsidRDefault="00DF4793" w:rsidP="00DF4793">
      <w:pPr>
        <w:ind w:right="111" w:firstLine="567"/>
        <w:jc w:val="both"/>
        <w:rPr>
          <w:sz w:val="24"/>
          <w:lang w:val="ru-RU"/>
        </w:rPr>
      </w:pPr>
      <w:r w:rsidRPr="00D45530">
        <w:rPr>
          <w:bCs/>
          <w:color w:val="000000"/>
          <w:sz w:val="24"/>
          <w:szCs w:val="24"/>
          <w:lang w:val="ru-RU"/>
        </w:rPr>
        <w:t xml:space="preserve">Общая характеристика грибов, их строение и жизнедеятельность.  </w:t>
      </w:r>
      <w:r>
        <w:rPr>
          <w:sz w:val="24"/>
          <w:lang w:val="ru-RU"/>
        </w:rPr>
        <w:t xml:space="preserve">Отличительные особенности грибов. Многообразие грибов. Роль грибов в природе, жизни человека. </w:t>
      </w:r>
      <w:r w:rsidRPr="00D45530">
        <w:rPr>
          <w:bCs/>
          <w:color w:val="000000"/>
          <w:sz w:val="24"/>
          <w:szCs w:val="24"/>
          <w:lang w:val="ru-RU"/>
        </w:rPr>
        <w:t xml:space="preserve">Дрожжи, плесневые грибы. </w:t>
      </w:r>
      <w:r>
        <w:rPr>
          <w:sz w:val="24"/>
          <w:lang w:val="ru-RU"/>
        </w:rPr>
        <w:t xml:space="preserve">Грибы-паразиты. Съедобные и ядовитые грибы. </w:t>
      </w:r>
      <w:r w:rsidRPr="00D45530">
        <w:rPr>
          <w:bCs/>
          <w:color w:val="000000"/>
          <w:sz w:val="24"/>
          <w:szCs w:val="24"/>
          <w:lang w:val="ru-RU"/>
        </w:rPr>
        <w:t xml:space="preserve">Правила сбора съедобных грибов и их охрана. Профилактика отравления грибами. </w:t>
      </w:r>
      <w:r>
        <w:rPr>
          <w:sz w:val="24"/>
          <w:lang w:val="ru-RU"/>
        </w:rPr>
        <w:t xml:space="preserve">Первая помощь при отравлении грибами. </w:t>
      </w:r>
      <w:r>
        <w:rPr>
          <w:i/>
          <w:sz w:val="24"/>
          <w:lang w:val="ru-RU"/>
        </w:rPr>
        <w:t xml:space="preserve">Съедобные и ядовитые грибы Республики Башкортостан и своей местности. Меры профилактики заболеваний, вызываемых грибами. </w:t>
      </w:r>
    </w:p>
    <w:p w:rsidR="00D45530" w:rsidRPr="00FE3E49" w:rsidRDefault="00D45530" w:rsidP="00D45530">
      <w:pPr>
        <w:tabs>
          <w:tab w:val="left" w:pos="900"/>
        </w:tabs>
        <w:ind w:firstLine="426"/>
        <w:jc w:val="both"/>
        <w:rPr>
          <w:i/>
          <w:color w:val="000000"/>
          <w:sz w:val="24"/>
          <w:szCs w:val="24"/>
          <w:lang w:val="ru-RU"/>
        </w:rPr>
      </w:pPr>
      <w:r w:rsidRPr="00FE3E49">
        <w:rPr>
          <w:i/>
          <w:color w:val="000000"/>
          <w:sz w:val="24"/>
          <w:szCs w:val="24"/>
          <w:lang w:val="ru-RU"/>
        </w:rPr>
        <w:t>Демонстрация</w:t>
      </w:r>
    </w:p>
    <w:p w:rsidR="00D45530" w:rsidRPr="00D45530" w:rsidRDefault="00D45530" w:rsidP="00D45530">
      <w:pPr>
        <w:tabs>
          <w:tab w:val="left" w:pos="900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D45530">
        <w:rPr>
          <w:bCs/>
          <w:color w:val="000000"/>
          <w:sz w:val="24"/>
          <w:szCs w:val="24"/>
          <w:lang w:val="ru-RU"/>
        </w:rPr>
        <w:t>Муляжи плодовых тел шляпочных грибов. Натуральные объекты (трутовик, ржавчина, головня, спорынья).</w:t>
      </w:r>
    </w:p>
    <w:p w:rsidR="00D45530" w:rsidRPr="00FE3E49" w:rsidRDefault="00D45530" w:rsidP="00D45530">
      <w:pPr>
        <w:tabs>
          <w:tab w:val="left" w:pos="900"/>
        </w:tabs>
        <w:ind w:firstLine="426"/>
        <w:jc w:val="both"/>
        <w:rPr>
          <w:i/>
          <w:color w:val="000000"/>
          <w:sz w:val="24"/>
          <w:szCs w:val="24"/>
          <w:lang w:val="ru-RU"/>
        </w:rPr>
      </w:pPr>
      <w:r w:rsidRPr="00FE3E49">
        <w:rPr>
          <w:i/>
          <w:color w:val="000000"/>
          <w:sz w:val="24"/>
          <w:szCs w:val="24"/>
          <w:lang w:val="ru-RU"/>
        </w:rPr>
        <w:t xml:space="preserve">Лабораторные </w:t>
      </w:r>
      <w:r w:rsidR="00AD26CF">
        <w:rPr>
          <w:i/>
          <w:color w:val="000000"/>
          <w:sz w:val="24"/>
          <w:szCs w:val="24"/>
          <w:lang w:val="ru-RU"/>
        </w:rPr>
        <w:t xml:space="preserve"> </w:t>
      </w:r>
      <w:r w:rsidRPr="00FE3E49">
        <w:rPr>
          <w:i/>
          <w:color w:val="000000"/>
          <w:sz w:val="24"/>
          <w:szCs w:val="24"/>
          <w:lang w:val="ru-RU"/>
        </w:rPr>
        <w:t xml:space="preserve"> работы</w:t>
      </w:r>
    </w:p>
    <w:p w:rsidR="00D45530" w:rsidRDefault="00D45530" w:rsidP="00CC7B89">
      <w:pPr>
        <w:tabs>
          <w:tab w:val="left" w:pos="426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D45530">
        <w:rPr>
          <w:bCs/>
          <w:color w:val="000000"/>
          <w:sz w:val="24"/>
          <w:szCs w:val="24"/>
          <w:lang w:val="ru-RU"/>
        </w:rPr>
        <w:t>Строение плодовых тел шляпочных грибов.</w:t>
      </w:r>
    </w:p>
    <w:p w:rsidR="00D45530" w:rsidRPr="00D45530" w:rsidRDefault="00CC7B89" w:rsidP="00CC7B89">
      <w:pPr>
        <w:tabs>
          <w:tab w:val="left" w:pos="426"/>
          <w:tab w:val="left" w:pos="1517"/>
          <w:tab w:val="left" w:pos="1518"/>
        </w:tabs>
        <w:spacing w:line="276" w:lineRule="auto"/>
        <w:ind w:left="675" w:hanging="249"/>
        <w:outlineLvl w:val="0"/>
        <w:rPr>
          <w:bCs/>
          <w:color w:val="000000"/>
          <w:sz w:val="24"/>
          <w:szCs w:val="24"/>
          <w:lang w:val="ru-RU"/>
        </w:rPr>
      </w:pPr>
      <w:r w:rsidRPr="00CC7B89">
        <w:rPr>
          <w:sz w:val="24"/>
          <w:lang w:val="ru-RU"/>
        </w:rPr>
        <w:t>Изучение строения плесневых грибов</w:t>
      </w:r>
      <w:r>
        <w:rPr>
          <w:sz w:val="24"/>
          <w:lang w:val="ru-RU"/>
        </w:rPr>
        <w:t xml:space="preserve">. </w:t>
      </w:r>
      <w:r w:rsidR="00D45530" w:rsidRPr="00D45530">
        <w:rPr>
          <w:bCs/>
          <w:color w:val="000000"/>
          <w:sz w:val="24"/>
          <w:szCs w:val="24"/>
          <w:lang w:val="ru-RU"/>
        </w:rPr>
        <w:t>Строение плесневого гриба мукора.</w:t>
      </w:r>
    </w:p>
    <w:p w:rsidR="00D45530" w:rsidRPr="00D45530" w:rsidRDefault="00D45530" w:rsidP="00CC7B89">
      <w:pPr>
        <w:tabs>
          <w:tab w:val="left" w:pos="426"/>
        </w:tabs>
        <w:ind w:firstLine="426"/>
        <w:jc w:val="both"/>
        <w:rPr>
          <w:bCs/>
          <w:color w:val="000000"/>
          <w:sz w:val="24"/>
          <w:szCs w:val="24"/>
          <w:lang w:val="ru-RU"/>
        </w:rPr>
      </w:pPr>
      <w:r w:rsidRPr="00D45530">
        <w:rPr>
          <w:bCs/>
          <w:color w:val="000000"/>
          <w:sz w:val="24"/>
          <w:szCs w:val="24"/>
          <w:lang w:val="ru-RU"/>
        </w:rPr>
        <w:t>Строение дрожжей.</w:t>
      </w:r>
    </w:p>
    <w:p w:rsidR="00DF4793" w:rsidRPr="00DF4793" w:rsidRDefault="00DF4793" w:rsidP="00EB6C1A">
      <w:pPr>
        <w:pStyle w:val="2"/>
        <w:spacing w:before="7"/>
        <w:ind w:left="0" w:firstLine="567"/>
        <w:rPr>
          <w:b w:val="0"/>
          <w:lang w:val="ru-RU"/>
        </w:rPr>
      </w:pPr>
      <w:r>
        <w:rPr>
          <w:lang w:val="ru-RU"/>
        </w:rPr>
        <w:t>Раздел</w:t>
      </w:r>
      <w:r w:rsidR="00E83A2E">
        <w:rPr>
          <w:lang w:val="ru-RU"/>
        </w:rPr>
        <w:t xml:space="preserve"> </w:t>
      </w:r>
      <w:r>
        <w:rPr>
          <w:lang w:val="ru-RU"/>
        </w:rPr>
        <w:t xml:space="preserve"> 5.  </w:t>
      </w:r>
      <w:r w:rsidR="00B342E0">
        <w:rPr>
          <w:lang w:val="ru-RU"/>
        </w:rPr>
        <w:t xml:space="preserve">Царство растений. </w:t>
      </w:r>
      <w:r>
        <w:rPr>
          <w:lang w:val="ru-RU"/>
        </w:rPr>
        <w:t>Многообразие растений</w:t>
      </w:r>
      <w:r w:rsidR="005B38B6">
        <w:rPr>
          <w:lang w:val="ru-RU"/>
        </w:rPr>
        <w:t>. 8 часов</w:t>
      </w:r>
      <w:r>
        <w:rPr>
          <w:lang w:val="ru-RU"/>
        </w:rPr>
        <w:t xml:space="preserve">, </w:t>
      </w:r>
      <w:r w:rsidRPr="00DF4793">
        <w:rPr>
          <w:b w:val="0"/>
          <w:bCs w:val="0"/>
          <w:i/>
          <w:color w:val="000000"/>
          <w:lang w:val="ru-RU"/>
        </w:rPr>
        <w:t>из них экскурсия 0,5 ч</w:t>
      </w:r>
    </w:p>
    <w:p w:rsidR="00DF4793" w:rsidRDefault="005B38B6" w:rsidP="00DF4793">
      <w:pPr>
        <w:pStyle w:val="a7"/>
        <w:ind w:left="0" w:right="108" w:firstLine="567"/>
        <w:rPr>
          <w:lang w:val="ru-RU"/>
        </w:rPr>
      </w:pPr>
      <w:r>
        <w:rPr>
          <w:lang w:val="ru-RU"/>
        </w:rPr>
        <w:t xml:space="preserve">Растение – целостный организм (биосистема). Многообразие и значение растений в природе и жизни человека. Жизненные формы растений. Условия обитания растений. Среды обитания растений.  </w:t>
      </w:r>
      <w:r w:rsidR="00DF4793" w:rsidRPr="00BE4493">
        <w:rPr>
          <w:lang w:val="ru-RU"/>
        </w:rPr>
        <w:t xml:space="preserve">Классификация растений. Водоросли – низшие растения. Многообразие водорослей. </w:t>
      </w:r>
      <w:r w:rsidR="00B342E0">
        <w:rPr>
          <w:lang w:val="ru-RU"/>
        </w:rPr>
        <w:t xml:space="preserve">Лишайники, их роль в природе и жизни человека. </w:t>
      </w:r>
      <w:r w:rsidR="00DF4793" w:rsidRPr="00BE4493">
        <w:rPr>
          <w:lang w:val="ru-RU"/>
        </w:rPr>
        <w:t>Высшие споровые растения (мхи, папоротн</w:t>
      </w:r>
      <w:r w:rsidR="00DF4793">
        <w:rPr>
          <w:lang w:val="ru-RU"/>
        </w:rPr>
        <w:t>ики, хвощи, плауны), отличитель</w:t>
      </w:r>
      <w:r w:rsidR="00DF4793" w:rsidRPr="00BE4493">
        <w:rPr>
          <w:lang w:val="ru-RU"/>
        </w:rPr>
        <w:t xml:space="preserve">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</w:t>
      </w:r>
      <w:r w:rsidR="00B342E0">
        <w:rPr>
          <w:lang w:val="ru-RU"/>
        </w:rPr>
        <w:t xml:space="preserve"> </w:t>
      </w:r>
      <w:r w:rsidR="00E83A2E">
        <w:rPr>
          <w:lang w:val="ru-RU"/>
        </w:rPr>
        <w:t xml:space="preserve"> </w:t>
      </w:r>
      <w:r w:rsidR="00DF4793" w:rsidRPr="00BE4493">
        <w:rPr>
          <w:lang w:val="ru-RU"/>
        </w:rPr>
        <w:t xml:space="preserve"> Многообразие цветковых растений. Меры профилактики заболеваний, вызываемых растениями.</w:t>
      </w:r>
      <w:r w:rsidR="00E83A2E">
        <w:rPr>
          <w:lang w:val="ru-RU"/>
        </w:rPr>
        <w:t xml:space="preserve"> Происхождение растений.</w:t>
      </w:r>
    </w:p>
    <w:p w:rsidR="00AD26CF" w:rsidRPr="00FE3E49" w:rsidRDefault="00AD26CF" w:rsidP="00AD26CF">
      <w:pPr>
        <w:tabs>
          <w:tab w:val="left" w:pos="900"/>
        </w:tabs>
        <w:ind w:firstLine="426"/>
        <w:jc w:val="both"/>
        <w:rPr>
          <w:i/>
          <w:color w:val="000000"/>
          <w:sz w:val="24"/>
          <w:szCs w:val="24"/>
          <w:lang w:val="ru-RU"/>
        </w:rPr>
      </w:pPr>
      <w:r w:rsidRPr="00FE3E49">
        <w:rPr>
          <w:i/>
          <w:color w:val="000000"/>
          <w:sz w:val="24"/>
          <w:szCs w:val="24"/>
          <w:lang w:val="ru-RU"/>
        </w:rPr>
        <w:t xml:space="preserve">Лабораторные </w:t>
      </w:r>
      <w:r>
        <w:rPr>
          <w:i/>
          <w:color w:val="000000"/>
          <w:sz w:val="24"/>
          <w:szCs w:val="24"/>
          <w:lang w:val="ru-RU"/>
        </w:rPr>
        <w:t xml:space="preserve"> </w:t>
      </w:r>
      <w:r w:rsidRPr="00FE3E49">
        <w:rPr>
          <w:i/>
          <w:color w:val="000000"/>
          <w:sz w:val="24"/>
          <w:szCs w:val="24"/>
          <w:lang w:val="ru-RU"/>
        </w:rPr>
        <w:t xml:space="preserve"> работы</w:t>
      </w:r>
    </w:p>
    <w:p w:rsidR="00AD26CF" w:rsidRPr="0006155F" w:rsidRDefault="00AD26CF" w:rsidP="00AD26CF">
      <w:pPr>
        <w:tabs>
          <w:tab w:val="left" w:pos="809"/>
          <w:tab w:val="left" w:pos="811"/>
        </w:tabs>
        <w:spacing w:line="276" w:lineRule="auto"/>
        <w:ind w:left="675"/>
        <w:outlineLvl w:val="0"/>
        <w:rPr>
          <w:sz w:val="24"/>
          <w:lang w:val="ru-RU"/>
        </w:rPr>
      </w:pPr>
      <w:r w:rsidRPr="0006155F">
        <w:rPr>
          <w:sz w:val="24"/>
          <w:lang w:val="ru-RU"/>
        </w:rPr>
        <w:t>Изучение строения</w:t>
      </w:r>
      <w:r w:rsidRPr="00AD26CF">
        <w:rPr>
          <w:sz w:val="24"/>
          <w:lang w:val="ru-RU"/>
        </w:rPr>
        <w:t xml:space="preserve"> </w:t>
      </w:r>
      <w:r w:rsidRPr="0006155F">
        <w:rPr>
          <w:sz w:val="24"/>
          <w:lang w:val="ru-RU"/>
        </w:rPr>
        <w:t>водорослей;</w:t>
      </w:r>
    </w:p>
    <w:p w:rsidR="00AD26CF" w:rsidRPr="00AD26CF" w:rsidRDefault="00AD26CF" w:rsidP="00AD26CF">
      <w:pPr>
        <w:tabs>
          <w:tab w:val="left" w:pos="809"/>
          <w:tab w:val="left" w:pos="811"/>
        </w:tabs>
        <w:spacing w:line="276" w:lineRule="auto"/>
        <w:ind w:left="675"/>
        <w:outlineLvl w:val="0"/>
        <w:rPr>
          <w:sz w:val="24"/>
          <w:lang w:val="ru-RU"/>
        </w:rPr>
      </w:pPr>
      <w:r w:rsidRPr="00AD26CF">
        <w:rPr>
          <w:sz w:val="24"/>
          <w:lang w:val="ru-RU"/>
        </w:rPr>
        <w:t>Изучение внешнего строения мхов (на местных видах);</w:t>
      </w:r>
    </w:p>
    <w:p w:rsidR="00AD26CF" w:rsidRPr="00AD26CF" w:rsidRDefault="00AD26CF" w:rsidP="00AD26CF">
      <w:pPr>
        <w:tabs>
          <w:tab w:val="left" w:pos="809"/>
          <w:tab w:val="left" w:pos="811"/>
        </w:tabs>
        <w:spacing w:line="276" w:lineRule="auto"/>
        <w:ind w:left="675"/>
        <w:outlineLvl w:val="0"/>
        <w:rPr>
          <w:sz w:val="24"/>
          <w:lang w:val="ru-RU"/>
        </w:rPr>
      </w:pPr>
      <w:r w:rsidRPr="00AD26CF">
        <w:rPr>
          <w:sz w:val="24"/>
          <w:lang w:val="ru-RU"/>
        </w:rPr>
        <w:t>Изучение внешнего строения папоротника (хвоща);</w:t>
      </w:r>
    </w:p>
    <w:p w:rsidR="00AD26CF" w:rsidRDefault="00AD26CF" w:rsidP="00C50377">
      <w:pPr>
        <w:pStyle w:val="a9"/>
        <w:numPr>
          <w:ilvl w:val="0"/>
          <w:numId w:val="16"/>
        </w:numPr>
        <w:tabs>
          <w:tab w:val="left" w:pos="809"/>
          <w:tab w:val="left" w:pos="811"/>
        </w:tabs>
        <w:spacing w:line="276" w:lineRule="auto"/>
        <w:ind w:left="709" w:hanging="425"/>
        <w:jc w:val="left"/>
        <w:outlineLvl w:val="0"/>
        <w:rPr>
          <w:sz w:val="24"/>
          <w:lang w:val="ru-RU"/>
        </w:rPr>
        <w:sectPr w:rsidR="00AD26CF" w:rsidSect="00791225">
          <w:footerReference w:type="default" r:id="rId9"/>
          <w:pgSz w:w="11920" w:h="16850"/>
          <w:pgMar w:top="567" w:right="567" w:bottom="567" w:left="1418" w:header="720" w:footer="720" w:gutter="0"/>
          <w:cols w:space="720"/>
        </w:sectPr>
      </w:pPr>
    </w:p>
    <w:p w:rsidR="00AD26CF" w:rsidRPr="00AD26CF" w:rsidRDefault="00AD26CF" w:rsidP="00AD26CF">
      <w:pPr>
        <w:tabs>
          <w:tab w:val="left" w:pos="567"/>
        </w:tabs>
        <w:spacing w:line="276" w:lineRule="auto"/>
        <w:outlineLvl w:val="0"/>
        <w:rPr>
          <w:sz w:val="24"/>
          <w:lang w:val="ru-RU"/>
        </w:rPr>
      </w:pPr>
      <w:r>
        <w:rPr>
          <w:sz w:val="24"/>
          <w:lang w:val="ru-RU"/>
        </w:rPr>
        <w:lastRenderedPageBreak/>
        <w:tab/>
      </w:r>
      <w:r w:rsidRPr="00AD26CF">
        <w:rPr>
          <w:sz w:val="24"/>
          <w:lang w:val="ru-RU"/>
        </w:rPr>
        <w:t>Изучение внешнего  строения хвои, шишек и семян голосеменных  растений;</w:t>
      </w:r>
    </w:p>
    <w:p w:rsidR="00DF4793" w:rsidRDefault="00AD26CF" w:rsidP="00AD26CF">
      <w:pPr>
        <w:pStyle w:val="a7"/>
        <w:ind w:left="0" w:right="108" w:firstLine="567"/>
        <w:rPr>
          <w:lang w:val="ru-RU"/>
        </w:rPr>
      </w:pPr>
      <w:r w:rsidRPr="00BE4493">
        <w:rPr>
          <w:lang w:val="ru-RU"/>
        </w:rPr>
        <w:t>Изучение внешнего строения покрытосеменных</w:t>
      </w:r>
      <w:r>
        <w:rPr>
          <w:lang w:val="ru-RU"/>
        </w:rPr>
        <w:t xml:space="preserve"> </w:t>
      </w:r>
      <w:r w:rsidRPr="00BE4493">
        <w:rPr>
          <w:lang w:val="ru-RU"/>
        </w:rPr>
        <w:t>растений</w:t>
      </w:r>
    </w:p>
    <w:p w:rsidR="00AD26CF" w:rsidRDefault="00E83A2E" w:rsidP="00DF4793">
      <w:pPr>
        <w:pStyle w:val="a7"/>
        <w:ind w:left="0" w:right="108" w:firstLine="567"/>
        <w:rPr>
          <w:b/>
          <w:lang w:val="ru-RU"/>
        </w:rPr>
      </w:pPr>
      <w:r w:rsidRPr="002E42D6">
        <w:rPr>
          <w:b/>
          <w:lang w:val="ru-RU"/>
        </w:rPr>
        <w:t xml:space="preserve"> </w:t>
      </w:r>
    </w:p>
    <w:p w:rsidR="00E83A2E" w:rsidRDefault="00E83A2E" w:rsidP="00091A75">
      <w:pPr>
        <w:pStyle w:val="a7"/>
        <w:ind w:left="0" w:right="108" w:firstLine="567"/>
        <w:jc w:val="center"/>
        <w:rPr>
          <w:lang w:val="ru-RU"/>
        </w:rPr>
      </w:pPr>
      <w:r w:rsidRPr="002E42D6">
        <w:rPr>
          <w:b/>
          <w:lang w:val="ru-RU"/>
        </w:rPr>
        <w:t>Тематическое планирование курса биологии 5 класса</w:t>
      </w:r>
    </w:p>
    <w:p w:rsidR="00E83A2E" w:rsidRDefault="00E83A2E" w:rsidP="00DF4793">
      <w:pPr>
        <w:pStyle w:val="a7"/>
        <w:ind w:left="0" w:right="108" w:firstLine="567"/>
        <w:rPr>
          <w:lang w:val="ru-RU"/>
        </w:rPr>
      </w:pPr>
    </w:p>
    <w:tbl>
      <w:tblPr>
        <w:tblW w:w="8832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867"/>
        <w:gridCol w:w="3635"/>
        <w:gridCol w:w="992"/>
        <w:gridCol w:w="1484"/>
        <w:gridCol w:w="926"/>
        <w:gridCol w:w="928"/>
      </w:tblGrid>
      <w:tr w:rsidR="00570FC4" w:rsidTr="00570FC4">
        <w:trPr>
          <w:jc w:val="center"/>
        </w:trPr>
        <w:tc>
          <w:tcPr>
            <w:tcW w:w="867" w:type="dxa"/>
            <w:vAlign w:val="center"/>
            <w:hideMark/>
          </w:tcPr>
          <w:p w:rsidR="00570FC4" w:rsidRDefault="00570FC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635" w:type="dxa"/>
            <w:vAlign w:val="center"/>
            <w:hideMark/>
          </w:tcPr>
          <w:p w:rsidR="00570FC4" w:rsidRDefault="00570FC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992" w:type="dxa"/>
            <w:hideMark/>
          </w:tcPr>
          <w:p w:rsidR="00570FC4" w:rsidRDefault="00570FC4" w:rsidP="00E83A2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4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926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928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570FC4" w:rsidTr="00570FC4">
        <w:trPr>
          <w:jc w:val="center"/>
        </w:trPr>
        <w:tc>
          <w:tcPr>
            <w:tcW w:w="867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35" w:type="dxa"/>
            <w:hideMark/>
          </w:tcPr>
          <w:p w:rsidR="00570FC4" w:rsidRPr="00570FC4" w:rsidRDefault="00570FC4" w:rsidP="00570FC4">
            <w:pPr>
              <w:tabs>
                <w:tab w:val="left" w:pos="216"/>
                <w:tab w:val="left" w:pos="709"/>
              </w:tabs>
              <w:spacing w:line="274" w:lineRule="exact"/>
              <w:ind w:firstLine="34"/>
              <w:rPr>
                <w:bCs/>
                <w:i/>
                <w:color w:val="000000"/>
                <w:sz w:val="24"/>
                <w:szCs w:val="24"/>
                <w:lang w:val="ru-RU"/>
              </w:rPr>
            </w:pPr>
            <w:r w:rsidRPr="00570FC4">
              <w:rPr>
                <w:color w:val="000000"/>
                <w:sz w:val="24"/>
                <w:szCs w:val="24"/>
                <w:lang w:val="ru-RU"/>
              </w:rPr>
              <w:t xml:space="preserve">Введение. </w:t>
            </w:r>
            <w:r w:rsidRPr="00570FC4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FC4">
              <w:rPr>
                <w:sz w:val="24"/>
                <w:lang w:val="ru-RU"/>
              </w:rPr>
              <w:t>Биология – наука о живых организмах</w:t>
            </w:r>
            <w:r>
              <w:rPr>
                <w:sz w:val="24"/>
                <w:lang w:val="ru-RU"/>
              </w:rPr>
              <w:t xml:space="preserve"> </w:t>
            </w:r>
          </w:p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84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6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928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70FC4" w:rsidTr="00570FC4">
        <w:trPr>
          <w:jc w:val="center"/>
        </w:trPr>
        <w:tc>
          <w:tcPr>
            <w:tcW w:w="867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35" w:type="dxa"/>
            <w:hideMark/>
          </w:tcPr>
          <w:p w:rsidR="00570FC4" w:rsidRPr="00570FC4" w:rsidRDefault="00570FC4" w:rsidP="00570FC4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jc w:val="both"/>
              <w:rPr>
                <w:rFonts w:cs="Calibri"/>
                <w:color w:val="000000"/>
                <w:sz w:val="24"/>
                <w:szCs w:val="24"/>
                <w:lang w:val="ru-RU" w:eastAsia="ar-SA"/>
              </w:rPr>
            </w:pPr>
            <w:r w:rsidRPr="00570FC4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 xml:space="preserve">Раздел 1. Клеточное строение организмов </w:t>
            </w:r>
          </w:p>
          <w:p w:rsidR="00570FC4" w:rsidRPr="00570FC4" w:rsidRDefault="00570FC4" w:rsidP="00570FC4">
            <w:pPr>
              <w:widowControl/>
              <w:autoSpaceDE/>
              <w:spacing w:line="276" w:lineRule="auto"/>
              <w:ind w:firstLine="17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>9</w:t>
            </w:r>
          </w:p>
        </w:tc>
        <w:tc>
          <w:tcPr>
            <w:tcW w:w="1484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26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570FC4" w:rsidTr="00570FC4">
        <w:trPr>
          <w:jc w:val="center"/>
        </w:trPr>
        <w:tc>
          <w:tcPr>
            <w:tcW w:w="867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635" w:type="dxa"/>
            <w:hideMark/>
          </w:tcPr>
          <w:p w:rsidR="00570FC4" w:rsidRPr="00570FC4" w:rsidRDefault="00570FC4" w:rsidP="00570FC4">
            <w:pPr>
              <w:widowControl/>
              <w:autoSpaceDE/>
              <w:spacing w:line="276" w:lineRule="auto"/>
              <w:ind w:firstLine="175"/>
              <w:rPr>
                <w:sz w:val="24"/>
                <w:szCs w:val="24"/>
                <w:lang w:val="ru-RU" w:eastAsia="ru-RU"/>
              </w:rPr>
            </w:pPr>
            <w:r w:rsidRPr="00570FC4">
              <w:rPr>
                <w:lang w:val="ru-RU"/>
              </w:rPr>
              <w:t xml:space="preserve">Раздел 2. Многообразие организмов. Среды жизни </w:t>
            </w:r>
          </w:p>
        </w:tc>
        <w:tc>
          <w:tcPr>
            <w:tcW w:w="992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484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6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70FC4" w:rsidTr="00570FC4">
        <w:trPr>
          <w:jc w:val="center"/>
        </w:trPr>
        <w:tc>
          <w:tcPr>
            <w:tcW w:w="867" w:type="dxa"/>
            <w:hideMark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635" w:type="dxa"/>
            <w:hideMark/>
          </w:tcPr>
          <w:p w:rsidR="00570FC4" w:rsidRPr="00570FC4" w:rsidRDefault="00570FC4" w:rsidP="00570FC4">
            <w:pPr>
              <w:pStyle w:val="2"/>
              <w:spacing w:before="7"/>
              <w:ind w:left="0" w:firstLine="175"/>
              <w:rPr>
                <w:b w:val="0"/>
                <w:lang w:val="ru-RU"/>
              </w:rPr>
            </w:pPr>
            <w:r w:rsidRPr="00570FC4">
              <w:rPr>
                <w:b w:val="0"/>
                <w:lang w:val="ru-RU"/>
              </w:rPr>
              <w:t>Раздел 3. Царство Бактерии</w:t>
            </w:r>
          </w:p>
          <w:p w:rsidR="00570FC4" w:rsidRPr="00570FC4" w:rsidRDefault="00570FC4" w:rsidP="00570FC4">
            <w:pPr>
              <w:widowControl/>
              <w:autoSpaceDE/>
              <w:spacing w:line="276" w:lineRule="auto"/>
              <w:ind w:firstLine="17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color w:val="000000"/>
                <w:lang w:val="ru-RU"/>
              </w:rPr>
              <w:t>3</w:t>
            </w:r>
          </w:p>
        </w:tc>
        <w:tc>
          <w:tcPr>
            <w:tcW w:w="1484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6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70FC4" w:rsidTr="00570FC4">
        <w:trPr>
          <w:jc w:val="center"/>
        </w:trPr>
        <w:tc>
          <w:tcPr>
            <w:tcW w:w="867" w:type="dxa"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635" w:type="dxa"/>
          </w:tcPr>
          <w:p w:rsidR="00570FC4" w:rsidRPr="00570FC4" w:rsidRDefault="00570FC4" w:rsidP="002E42D6">
            <w:pPr>
              <w:tabs>
                <w:tab w:val="left" w:pos="900"/>
              </w:tabs>
              <w:ind w:firstLine="175"/>
              <w:jc w:val="both"/>
              <w:rPr>
                <w:lang w:val="ru-RU"/>
              </w:rPr>
            </w:pPr>
            <w:r w:rsidRPr="00570FC4">
              <w:rPr>
                <w:color w:val="000000"/>
                <w:sz w:val="24"/>
                <w:szCs w:val="24"/>
                <w:lang w:val="ru-RU"/>
              </w:rPr>
              <w:t>Раздел 4. Царство Грибы</w:t>
            </w:r>
            <w:r w:rsidRPr="00570FC4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570FC4" w:rsidRDefault="0018432B">
            <w:pPr>
              <w:widowControl/>
              <w:autoSpaceDE/>
              <w:spacing w:line="276" w:lineRule="auto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84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570FC4" w:rsidRDefault="00570FC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70FC4" w:rsidTr="00570FC4">
        <w:trPr>
          <w:jc w:val="center"/>
        </w:trPr>
        <w:tc>
          <w:tcPr>
            <w:tcW w:w="867" w:type="dxa"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635" w:type="dxa"/>
          </w:tcPr>
          <w:p w:rsidR="00570FC4" w:rsidRPr="00570FC4" w:rsidRDefault="00570FC4" w:rsidP="002E42D6">
            <w:pPr>
              <w:pStyle w:val="2"/>
              <w:spacing w:before="7"/>
              <w:ind w:left="0" w:firstLine="175"/>
              <w:rPr>
                <w:b w:val="0"/>
                <w:lang w:val="ru-RU"/>
              </w:rPr>
            </w:pPr>
            <w:r w:rsidRPr="00570FC4">
              <w:rPr>
                <w:b w:val="0"/>
                <w:lang w:val="ru-RU"/>
              </w:rPr>
              <w:t>Раздел  5.  Царство растений. Многообразие растений</w:t>
            </w:r>
          </w:p>
        </w:tc>
        <w:tc>
          <w:tcPr>
            <w:tcW w:w="992" w:type="dxa"/>
          </w:tcPr>
          <w:p w:rsidR="00570FC4" w:rsidRDefault="0018432B">
            <w:pPr>
              <w:widowControl/>
              <w:autoSpaceDE/>
              <w:spacing w:line="276" w:lineRule="auto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8</w:t>
            </w:r>
          </w:p>
        </w:tc>
        <w:tc>
          <w:tcPr>
            <w:tcW w:w="1484" w:type="dxa"/>
          </w:tcPr>
          <w:p w:rsidR="00570FC4" w:rsidRDefault="00AD26CF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26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928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570FC4" w:rsidTr="00570FC4">
        <w:trPr>
          <w:jc w:val="center"/>
        </w:trPr>
        <w:tc>
          <w:tcPr>
            <w:tcW w:w="867" w:type="dxa"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635" w:type="dxa"/>
          </w:tcPr>
          <w:p w:rsidR="00570FC4" w:rsidRDefault="00570FC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992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1484" w:type="dxa"/>
          </w:tcPr>
          <w:p w:rsidR="00570FC4" w:rsidRDefault="002E42D6" w:rsidP="00AD26CF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  <w:r w:rsidR="00AD26CF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26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570FC4" w:rsidRDefault="002E42D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E83A2E" w:rsidRDefault="00E83A2E" w:rsidP="00DF4793">
      <w:pPr>
        <w:pStyle w:val="a7"/>
        <w:ind w:left="0" w:right="108" w:firstLine="567"/>
        <w:rPr>
          <w:lang w:val="ru-RU"/>
        </w:rPr>
      </w:pPr>
    </w:p>
    <w:p w:rsidR="00E83A2E" w:rsidRDefault="00E83A2E" w:rsidP="00DF4793">
      <w:pPr>
        <w:pStyle w:val="a7"/>
        <w:ind w:left="0" w:right="108" w:firstLine="567"/>
        <w:rPr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091A75" w:rsidRDefault="00091A75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</w:p>
    <w:p w:rsidR="002E42D6" w:rsidRDefault="002E42D6" w:rsidP="0018432B">
      <w:pPr>
        <w:pStyle w:val="a7"/>
        <w:spacing w:line="276" w:lineRule="auto"/>
        <w:ind w:left="0" w:right="113" w:firstLine="567"/>
        <w:contextualSpacing/>
        <w:rPr>
          <w:b/>
          <w:lang w:val="ru-RU"/>
        </w:rPr>
      </w:pPr>
      <w:r w:rsidRPr="00EB6C1A">
        <w:rPr>
          <w:b/>
          <w:lang w:val="ru-RU"/>
        </w:rPr>
        <w:lastRenderedPageBreak/>
        <w:t>Содержание учебного предмета биологии с учетом вариативной части</w:t>
      </w:r>
      <w:r w:rsidR="0018432B">
        <w:rPr>
          <w:b/>
          <w:lang w:val="ru-RU"/>
        </w:rPr>
        <w:t xml:space="preserve"> </w:t>
      </w:r>
      <w:r w:rsidRPr="00EB6C1A">
        <w:rPr>
          <w:b/>
          <w:lang w:val="ru-RU"/>
        </w:rPr>
        <w:t xml:space="preserve">в </w:t>
      </w:r>
      <w:r>
        <w:rPr>
          <w:b/>
          <w:lang w:val="ru-RU"/>
        </w:rPr>
        <w:t xml:space="preserve">6 </w:t>
      </w:r>
      <w:r w:rsidRPr="00EB6C1A">
        <w:rPr>
          <w:b/>
          <w:lang w:val="ru-RU"/>
        </w:rPr>
        <w:t>классе</w:t>
      </w:r>
      <w:r>
        <w:rPr>
          <w:b/>
          <w:lang w:val="ru-RU"/>
        </w:rPr>
        <w:t xml:space="preserve"> </w:t>
      </w:r>
    </w:p>
    <w:p w:rsidR="00D21DE3" w:rsidRPr="00D21DE3" w:rsidRDefault="00D21DE3" w:rsidP="0018432B">
      <w:pPr>
        <w:autoSpaceDE/>
        <w:autoSpaceDN/>
        <w:snapToGrid w:val="0"/>
        <w:spacing w:line="276" w:lineRule="auto"/>
        <w:jc w:val="center"/>
        <w:rPr>
          <w:rFonts w:ascii="SchoolBookCSanPin" w:hAnsi="SchoolBookCSanPin"/>
          <w:b/>
          <w:bCs/>
          <w:sz w:val="28"/>
          <w:szCs w:val="28"/>
          <w:lang w:val="ru-RU" w:eastAsia="ru-RU"/>
        </w:rPr>
      </w:pPr>
      <w:r w:rsidRPr="00D21DE3">
        <w:rPr>
          <w:rFonts w:ascii="SchoolBookCSanPin" w:hAnsi="SchoolBookCSanPin"/>
          <w:b/>
          <w:bCs/>
          <w:sz w:val="28"/>
          <w:szCs w:val="28"/>
          <w:lang w:val="ru-RU" w:eastAsia="ru-RU"/>
        </w:rPr>
        <w:t xml:space="preserve">Биология. Многообразие покрытосеменных растений. </w:t>
      </w:r>
    </w:p>
    <w:p w:rsidR="00D21DE3" w:rsidRDefault="00D21DE3" w:rsidP="0018432B">
      <w:pPr>
        <w:autoSpaceDE/>
        <w:autoSpaceDN/>
        <w:snapToGrid w:val="0"/>
        <w:spacing w:line="276" w:lineRule="auto"/>
        <w:jc w:val="center"/>
        <w:rPr>
          <w:rFonts w:ascii="SchoolBookCSanPin" w:hAnsi="SchoolBookCSanPin"/>
          <w:b/>
          <w:bCs/>
          <w:sz w:val="28"/>
          <w:szCs w:val="28"/>
          <w:lang w:val="ru-RU" w:eastAsia="ru-RU"/>
        </w:rPr>
      </w:pPr>
      <w:r w:rsidRPr="00D21DE3">
        <w:rPr>
          <w:rFonts w:ascii="SchoolBookCSanPin" w:hAnsi="SchoolBookCSanPin"/>
          <w:b/>
          <w:bCs/>
          <w:sz w:val="28"/>
          <w:szCs w:val="28"/>
          <w:lang w:val="ru-RU" w:eastAsia="ru-RU"/>
        </w:rPr>
        <w:t>(35 часов, 1 час в неделю)</w:t>
      </w:r>
    </w:p>
    <w:p w:rsidR="00370469" w:rsidRPr="00370469" w:rsidRDefault="00370469" w:rsidP="00370469">
      <w:pPr>
        <w:autoSpaceDE/>
        <w:snapToGrid w:val="0"/>
        <w:spacing w:line="276" w:lineRule="auto"/>
        <w:ind w:firstLine="567"/>
        <w:jc w:val="both"/>
        <w:rPr>
          <w:rFonts w:ascii="SchoolBookCSanPin" w:hAnsi="SchoolBookCSanPin"/>
          <w:b/>
          <w:bCs/>
          <w:sz w:val="24"/>
          <w:szCs w:val="24"/>
          <w:lang w:val="ru-RU" w:eastAsia="ru-RU"/>
        </w:rPr>
      </w:pPr>
      <w:r w:rsidRPr="00370469">
        <w:rPr>
          <w:rFonts w:ascii="SchoolBookCSanPin" w:hAnsi="SchoolBookCSanPin"/>
          <w:b/>
          <w:bCs/>
          <w:sz w:val="24"/>
          <w:szCs w:val="24"/>
          <w:lang w:val="ru-RU" w:eastAsia="ru-RU"/>
        </w:rPr>
        <w:t xml:space="preserve">Раздел 1. Строение и многообразие покрытосеменных растений  </w:t>
      </w:r>
      <w:r w:rsidRPr="00370469">
        <w:rPr>
          <w:rFonts w:ascii="SchoolBookCSanPin" w:hAnsi="SchoolBookCSanPin"/>
          <w:iCs/>
          <w:sz w:val="24"/>
          <w:szCs w:val="24"/>
          <w:lang w:val="ru-RU" w:eastAsia="ru-RU"/>
        </w:rPr>
        <w:t>(</w:t>
      </w:r>
      <w:r w:rsidRPr="00370469">
        <w:rPr>
          <w:rFonts w:ascii="SchoolBookCSanPin" w:hAnsi="SchoolBookCSanPin"/>
          <w:i/>
          <w:iCs/>
          <w:sz w:val="24"/>
          <w:szCs w:val="24"/>
          <w:lang w:val="ru-RU" w:eastAsia="ru-RU"/>
        </w:rPr>
        <w:t>1</w:t>
      </w:r>
      <w:r w:rsidR="001E62B2">
        <w:rPr>
          <w:rFonts w:ascii="SchoolBookCSanPin" w:hAnsi="SchoolBookCSanPin"/>
          <w:i/>
          <w:iCs/>
          <w:sz w:val="24"/>
          <w:szCs w:val="24"/>
          <w:lang w:val="ru-RU" w:eastAsia="ru-RU"/>
        </w:rPr>
        <w:t>5</w:t>
      </w:r>
      <w:r w:rsidRPr="00370469">
        <w:rPr>
          <w:rFonts w:ascii="SchoolBookCSanPin" w:hAnsi="SchoolBookCSanPin"/>
          <w:i/>
          <w:iCs/>
          <w:sz w:val="24"/>
          <w:szCs w:val="24"/>
          <w:lang w:val="ru-RU" w:eastAsia="ru-RU"/>
        </w:rPr>
        <w:t xml:space="preserve"> часов</w:t>
      </w:r>
      <w:r w:rsidRPr="00370469">
        <w:rPr>
          <w:rFonts w:ascii="SchoolBookCSanPin" w:hAnsi="SchoolBookCSanPin"/>
          <w:iCs/>
          <w:sz w:val="24"/>
          <w:szCs w:val="24"/>
          <w:lang w:val="ru-RU" w:eastAsia="ru-RU"/>
        </w:rPr>
        <w:t>)</w:t>
      </w:r>
    </w:p>
    <w:p w:rsidR="00370469" w:rsidRPr="00370469" w:rsidRDefault="006C6436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>
        <w:rPr>
          <w:lang w:val="ru-RU"/>
        </w:rPr>
        <w:t>Семя. Строение семени</w:t>
      </w:r>
      <w:r>
        <w:rPr>
          <w:sz w:val="24"/>
          <w:szCs w:val="24"/>
          <w:lang w:val="ru-RU" w:eastAsia="ru-RU"/>
        </w:rPr>
        <w:t xml:space="preserve">. </w:t>
      </w:r>
      <w:r w:rsidR="00370469" w:rsidRPr="00370469">
        <w:rPr>
          <w:sz w:val="24"/>
          <w:szCs w:val="24"/>
          <w:lang w:val="ru-RU" w:eastAsia="ru-RU"/>
        </w:rPr>
        <w:t xml:space="preserve">Строение семян однодольных и двудольных растений. </w:t>
      </w:r>
      <w:r>
        <w:rPr>
          <w:lang w:val="ru-RU"/>
        </w:rPr>
        <w:t xml:space="preserve">Корень. Зоны корня. Виды корней. Корневые системы. </w:t>
      </w:r>
      <w:r w:rsidR="00AD26CF">
        <w:rPr>
          <w:lang w:val="ru-RU"/>
        </w:rPr>
        <w:t xml:space="preserve">Микроскопическое строение корня. Корневой волосок. </w:t>
      </w:r>
      <w:r>
        <w:rPr>
          <w:lang w:val="ru-RU"/>
        </w:rPr>
        <w:t xml:space="preserve">Значение корня. Видоизменения корней. </w:t>
      </w:r>
      <w:r w:rsidR="00370469" w:rsidRPr="00370469">
        <w:rPr>
          <w:sz w:val="24"/>
          <w:szCs w:val="24"/>
          <w:lang w:val="ru-RU" w:eastAsia="ru-RU"/>
        </w:rPr>
        <w:t>Зоны (участки) корня. Видоизменения корней.</w:t>
      </w:r>
    </w:p>
    <w:p w:rsidR="00370469" w:rsidRPr="00370469" w:rsidRDefault="00AA6946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>
        <w:rPr>
          <w:sz w:val="24"/>
          <w:lang w:val="ru-RU"/>
        </w:rPr>
        <w:t xml:space="preserve">Вегетативные и генеративные органы. </w:t>
      </w:r>
      <w:r w:rsidR="006C6436">
        <w:rPr>
          <w:lang w:val="ru-RU"/>
        </w:rPr>
        <w:t xml:space="preserve">Побег. </w:t>
      </w:r>
      <w:r w:rsidR="006C6436" w:rsidRPr="00370469">
        <w:rPr>
          <w:sz w:val="24"/>
          <w:szCs w:val="24"/>
          <w:lang w:val="ru-RU" w:eastAsia="ru-RU"/>
        </w:rPr>
        <w:t>Почки и их строение.</w:t>
      </w:r>
      <w:r w:rsidR="006C6436">
        <w:rPr>
          <w:sz w:val="24"/>
          <w:szCs w:val="24"/>
          <w:lang w:val="ru-RU" w:eastAsia="ru-RU"/>
        </w:rPr>
        <w:t xml:space="preserve"> </w:t>
      </w:r>
      <w:r w:rsidR="006C6436">
        <w:rPr>
          <w:lang w:val="ru-RU"/>
        </w:rPr>
        <w:t>Вегетативные и генеративные почки.</w:t>
      </w:r>
      <w:r>
        <w:rPr>
          <w:lang w:val="ru-RU"/>
        </w:rPr>
        <w:t xml:space="preserve"> </w:t>
      </w:r>
    </w:p>
    <w:p w:rsidR="00370469" w:rsidRPr="00370469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Внешнее строение листа. Клеточное строение листа. </w:t>
      </w:r>
      <w:r w:rsidR="00CC7B89">
        <w:rPr>
          <w:lang w:val="ru-RU"/>
        </w:rPr>
        <w:t xml:space="preserve">Микроскопическое строение листа. </w:t>
      </w:r>
      <w:r w:rsidR="006C6436">
        <w:rPr>
          <w:lang w:val="ru-RU"/>
        </w:rPr>
        <w:t xml:space="preserve">Листорасположение. Жилкование листа. </w:t>
      </w:r>
      <w:r w:rsidRPr="00370469">
        <w:rPr>
          <w:sz w:val="24"/>
          <w:szCs w:val="24"/>
          <w:lang w:val="ru-RU" w:eastAsia="ru-RU"/>
        </w:rPr>
        <w:t xml:space="preserve">Видоизменения листьев. </w:t>
      </w:r>
    </w:p>
    <w:p w:rsidR="006C6436" w:rsidRDefault="00370469" w:rsidP="00370469">
      <w:pPr>
        <w:widowControl/>
        <w:autoSpaceDE/>
        <w:ind w:firstLine="567"/>
        <w:jc w:val="both"/>
        <w:rPr>
          <w:lang w:val="ru-RU"/>
        </w:rPr>
      </w:pPr>
      <w:r w:rsidRPr="00370469">
        <w:rPr>
          <w:sz w:val="24"/>
          <w:szCs w:val="24"/>
          <w:lang w:val="ru-RU" w:eastAsia="ru-RU"/>
        </w:rPr>
        <w:t xml:space="preserve">Строение стебля. Многообразие стеблей. </w:t>
      </w:r>
      <w:r w:rsidR="006C6436">
        <w:rPr>
          <w:lang w:val="ru-RU"/>
        </w:rPr>
        <w:t xml:space="preserve">Стебель. Строение и значение стебля. </w:t>
      </w:r>
      <w:r w:rsidR="00CC7B89">
        <w:rPr>
          <w:lang w:val="ru-RU"/>
        </w:rPr>
        <w:t xml:space="preserve">Микроскопическое строение стебля. </w:t>
      </w:r>
      <w:r w:rsidR="006C6436">
        <w:rPr>
          <w:lang w:val="ru-RU"/>
        </w:rPr>
        <w:t xml:space="preserve">Генеративные и вегетативные побеги. Строение побега. </w:t>
      </w:r>
      <w:r w:rsidR="006C6436" w:rsidRPr="00370469">
        <w:rPr>
          <w:sz w:val="24"/>
          <w:szCs w:val="24"/>
          <w:lang w:val="ru-RU" w:eastAsia="ru-RU"/>
        </w:rPr>
        <w:t>Рост и развитие побега.</w:t>
      </w:r>
      <w:r w:rsidR="006C6436" w:rsidRPr="006C6436">
        <w:rPr>
          <w:sz w:val="24"/>
          <w:szCs w:val="24"/>
          <w:lang w:val="ru-RU" w:eastAsia="ru-RU"/>
        </w:rPr>
        <w:t xml:space="preserve"> </w:t>
      </w:r>
      <w:r w:rsidR="006C6436">
        <w:rPr>
          <w:lang w:val="ru-RU"/>
        </w:rPr>
        <w:t xml:space="preserve">Разнообразие и значение побегов. Видоизмененные побеги. </w:t>
      </w:r>
    </w:p>
    <w:p w:rsidR="00370469" w:rsidRDefault="00370469" w:rsidP="00AD26CF">
      <w:pPr>
        <w:pStyle w:val="a7"/>
        <w:ind w:left="0" w:right="111" w:firstLine="567"/>
        <w:rPr>
          <w:lang w:val="ru-RU"/>
        </w:rPr>
      </w:pPr>
      <w:r w:rsidRPr="00370469">
        <w:rPr>
          <w:lang w:val="ru-RU" w:eastAsia="ru-RU"/>
        </w:rPr>
        <w:t xml:space="preserve">Цветок и его строение. Соцветия. Плоды и их классификация. </w:t>
      </w:r>
      <w:r w:rsidR="00AD26CF">
        <w:rPr>
          <w:lang w:val="ru-RU"/>
        </w:rPr>
        <w:t xml:space="preserve">Строение и значение цветка.   Опыление. Виды опыления. Строение и значение плода. Многообразие плодов. </w:t>
      </w:r>
      <w:r w:rsidR="00AD26CF" w:rsidRPr="00370469">
        <w:rPr>
          <w:lang w:val="ru-RU" w:eastAsia="ru-RU"/>
        </w:rPr>
        <w:t>Распространение плодов и семян.</w:t>
      </w:r>
      <w:r w:rsidR="00AD26CF">
        <w:rPr>
          <w:lang w:val="ru-RU"/>
        </w:rPr>
        <w:t xml:space="preserve"> </w:t>
      </w:r>
    </w:p>
    <w:p w:rsidR="005B38B6" w:rsidRPr="00370469" w:rsidRDefault="005B38B6" w:rsidP="00AD26CF">
      <w:pPr>
        <w:pStyle w:val="a7"/>
        <w:ind w:left="0" w:right="111" w:firstLine="567"/>
        <w:rPr>
          <w:lang w:val="ru-RU" w:eastAsia="ru-RU"/>
        </w:rPr>
      </w:pPr>
      <w:r>
        <w:rPr>
          <w:lang w:val="ru-RU"/>
        </w:rPr>
        <w:t>Сезонные явления в жизни растений.</w:t>
      </w:r>
    </w:p>
    <w:p w:rsidR="00370469" w:rsidRPr="00370469" w:rsidRDefault="00370469" w:rsidP="00370469">
      <w:pPr>
        <w:widowControl/>
        <w:autoSpaceDE/>
        <w:ind w:firstLine="567"/>
        <w:jc w:val="both"/>
        <w:rPr>
          <w:i/>
          <w:sz w:val="24"/>
          <w:szCs w:val="24"/>
          <w:lang w:val="ru-RU" w:eastAsia="ru-RU"/>
        </w:rPr>
      </w:pPr>
      <w:r w:rsidRPr="00370469">
        <w:rPr>
          <w:i/>
          <w:sz w:val="24"/>
          <w:szCs w:val="24"/>
          <w:lang w:val="ru-RU" w:eastAsia="ru-RU"/>
        </w:rPr>
        <w:t xml:space="preserve">Демонстрация </w:t>
      </w:r>
    </w:p>
    <w:p w:rsidR="00370469" w:rsidRPr="00370469" w:rsidRDefault="00370469" w:rsidP="00370469">
      <w:pPr>
        <w:widowControl/>
        <w:autoSpaceDE/>
        <w:ind w:firstLine="567"/>
        <w:jc w:val="both"/>
        <w:rPr>
          <w:rFonts w:ascii="Calibri" w:hAnsi="Calibri"/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>Внешнее и внутреннее строения корня. Строение почек (вегетативной и генеративной) и расположение их на стебле. Строение листа. Макро- и микростроение стебля. Различные виды соцветий. Сухие и сочные плоды</w:t>
      </w:r>
      <w:r w:rsidRPr="00370469">
        <w:rPr>
          <w:rFonts w:ascii="Calibri" w:hAnsi="Calibri"/>
          <w:sz w:val="24"/>
          <w:szCs w:val="24"/>
          <w:lang w:val="ru-RU" w:eastAsia="ru-RU"/>
        </w:rPr>
        <w:t>.</w:t>
      </w:r>
    </w:p>
    <w:p w:rsidR="00370469" w:rsidRPr="00370469" w:rsidRDefault="00370469" w:rsidP="00370469">
      <w:pPr>
        <w:widowControl/>
        <w:autoSpaceDE/>
        <w:ind w:firstLine="567"/>
        <w:jc w:val="both"/>
        <w:rPr>
          <w:i/>
          <w:sz w:val="24"/>
          <w:szCs w:val="24"/>
          <w:lang w:val="ru-RU" w:eastAsia="ru-RU"/>
        </w:rPr>
      </w:pPr>
      <w:r w:rsidRPr="00370469">
        <w:rPr>
          <w:i/>
          <w:sz w:val="24"/>
          <w:szCs w:val="24"/>
          <w:lang w:val="ru-RU" w:eastAsia="ru-RU"/>
        </w:rPr>
        <w:t xml:space="preserve">Лабораторные </w:t>
      </w:r>
      <w:r>
        <w:rPr>
          <w:i/>
          <w:sz w:val="24"/>
          <w:szCs w:val="24"/>
          <w:lang w:val="ru-RU" w:eastAsia="ru-RU"/>
        </w:rPr>
        <w:t xml:space="preserve"> </w:t>
      </w:r>
      <w:r w:rsidRPr="00370469">
        <w:rPr>
          <w:i/>
          <w:sz w:val="24"/>
          <w:szCs w:val="24"/>
          <w:lang w:val="ru-RU" w:eastAsia="ru-RU"/>
        </w:rPr>
        <w:t xml:space="preserve"> работы </w:t>
      </w:r>
    </w:p>
    <w:p w:rsidR="006C6436" w:rsidRDefault="00AD26CF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BE4493">
        <w:rPr>
          <w:sz w:val="24"/>
          <w:lang w:val="ru-RU"/>
        </w:rPr>
        <w:t>Изучение строения семян однодольных и двудольных</w:t>
      </w:r>
      <w:r>
        <w:rPr>
          <w:sz w:val="24"/>
          <w:lang w:val="ru-RU"/>
        </w:rPr>
        <w:t xml:space="preserve"> растений</w:t>
      </w:r>
      <w:r w:rsidR="00370469" w:rsidRPr="00370469">
        <w:rPr>
          <w:sz w:val="24"/>
          <w:szCs w:val="24"/>
          <w:lang w:val="ru-RU" w:eastAsia="ru-RU"/>
        </w:rPr>
        <w:t xml:space="preserve">. </w:t>
      </w:r>
    </w:p>
    <w:p w:rsidR="006C6436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Виды корней. Стержневая и мочковатая корневые системы. Корневой чехлик и корневые волоски. </w:t>
      </w:r>
    </w:p>
    <w:p w:rsidR="006C6436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Строение почек. Расположение почек на стебле. </w:t>
      </w:r>
    </w:p>
    <w:p w:rsidR="006C6436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Внутреннее строение ветки дерева. </w:t>
      </w:r>
    </w:p>
    <w:p w:rsidR="006C6436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Видоизмененные побеги (корневище, клубень, луковица). </w:t>
      </w:r>
    </w:p>
    <w:p w:rsidR="006C6436" w:rsidRDefault="006C6436" w:rsidP="00370469">
      <w:pPr>
        <w:widowControl/>
        <w:autoSpaceDE/>
        <w:ind w:firstLine="567"/>
        <w:jc w:val="both"/>
        <w:rPr>
          <w:sz w:val="24"/>
          <w:lang w:val="ru-RU"/>
        </w:rPr>
      </w:pPr>
      <w:r w:rsidRPr="006C6436">
        <w:rPr>
          <w:sz w:val="24"/>
          <w:lang w:val="ru-RU"/>
        </w:rPr>
        <w:t>Изучение органов цветкового</w:t>
      </w:r>
      <w:r>
        <w:rPr>
          <w:sz w:val="24"/>
          <w:lang w:val="ru-RU"/>
        </w:rPr>
        <w:t xml:space="preserve"> </w:t>
      </w:r>
      <w:r w:rsidRPr="006C6436">
        <w:rPr>
          <w:sz w:val="24"/>
          <w:lang w:val="ru-RU"/>
        </w:rPr>
        <w:t>растения</w:t>
      </w:r>
      <w:r>
        <w:rPr>
          <w:sz w:val="24"/>
          <w:lang w:val="ru-RU"/>
        </w:rPr>
        <w:t xml:space="preserve"> </w:t>
      </w:r>
    </w:p>
    <w:p w:rsidR="006C6436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 xml:space="preserve">Строение цветка. Различные виды соцветий. </w:t>
      </w:r>
    </w:p>
    <w:p w:rsidR="00370469" w:rsidRDefault="00370469" w:rsidP="00370469">
      <w:pPr>
        <w:widowControl/>
        <w:autoSpaceDE/>
        <w:ind w:firstLine="567"/>
        <w:jc w:val="both"/>
        <w:rPr>
          <w:sz w:val="24"/>
          <w:szCs w:val="24"/>
          <w:lang w:val="ru-RU" w:eastAsia="ru-RU"/>
        </w:rPr>
      </w:pPr>
      <w:r w:rsidRPr="00370469">
        <w:rPr>
          <w:sz w:val="24"/>
          <w:szCs w:val="24"/>
          <w:lang w:val="ru-RU" w:eastAsia="ru-RU"/>
        </w:rPr>
        <w:t>Многообразие сухих и сочных плодов.</w:t>
      </w:r>
    </w:p>
    <w:p w:rsidR="005B38B6" w:rsidRPr="00596552" w:rsidRDefault="005B38B6" w:rsidP="005B38B6">
      <w:pPr>
        <w:tabs>
          <w:tab w:val="left" w:pos="900"/>
        </w:tabs>
        <w:ind w:firstLine="426"/>
        <w:jc w:val="both"/>
        <w:rPr>
          <w:bCs/>
          <w:i/>
          <w:color w:val="000000"/>
          <w:sz w:val="24"/>
          <w:szCs w:val="24"/>
          <w:lang w:val="ru-RU"/>
        </w:rPr>
      </w:pPr>
      <w:r w:rsidRPr="00596552">
        <w:rPr>
          <w:bCs/>
          <w:i/>
          <w:color w:val="000000"/>
          <w:sz w:val="24"/>
          <w:szCs w:val="24"/>
          <w:lang w:val="ru-RU"/>
        </w:rPr>
        <w:t>Экскурсии</w:t>
      </w:r>
    </w:p>
    <w:p w:rsidR="005B38B6" w:rsidRPr="00370469" w:rsidRDefault="005B38B6" w:rsidP="005B38B6">
      <w:pPr>
        <w:tabs>
          <w:tab w:val="left" w:pos="1517"/>
          <w:tab w:val="left" w:pos="1518"/>
        </w:tabs>
        <w:spacing w:line="276" w:lineRule="auto"/>
        <w:ind w:firstLine="426"/>
        <w:rPr>
          <w:sz w:val="24"/>
          <w:szCs w:val="24"/>
          <w:lang w:val="ru-RU" w:eastAsia="ru-RU"/>
        </w:rPr>
      </w:pPr>
      <w:r w:rsidRPr="00DF4793">
        <w:rPr>
          <w:sz w:val="24"/>
          <w:lang w:val="ru-RU"/>
        </w:rPr>
        <w:t>Осенние (зимние, вес</w:t>
      </w:r>
      <w:r>
        <w:rPr>
          <w:sz w:val="24"/>
          <w:lang w:val="ru-RU"/>
        </w:rPr>
        <w:t>енние) явления в жизни растений.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AD26CF">
        <w:rPr>
          <w:b/>
          <w:color w:val="000000"/>
          <w:sz w:val="24"/>
          <w:szCs w:val="24"/>
          <w:lang w:val="ru-RU"/>
        </w:rPr>
        <w:t>Раздел 2. Жизнь растений</w:t>
      </w:r>
      <w:r w:rsidRPr="00AD26CF">
        <w:rPr>
          <w:bCs/>
          <w:color w:val="000000"/>
          <w:sz w:val="24"/>
          <w:szCs w:val="24"/>
          <w:lang w:val="ru-RU"/>
        </w:rPr>
        <w:t xml:space="preserve"> (1</w:t>
      </w:r>
      <w:r w:rsidR="0038075C">
        <w:rPr>
          <w:bCs/>
          <w:color w:val="000000"/>
          <w:sz w:val="24"/>
          <w:szCs w:val="24"/>
          <w:lang w:val="ru-RU"/>
        </w:rPr>
        <w:t>2</w:t>
      </w:r>
      <w:r w:rsidRPr="00AD26CF">
        <w:rPr>
          <w:bCs/>
          <w:color w:val="000000"/>
          <w:sz w:val="24"/>
          <w:szCs w:val="24"/>
          <w:lang w:val="ru-RU"/>
        </w:rPr>
        <w:t xml:space="preserve"> ч)</w:t>
      </w:r>
    </w:p>
    <w:p w:rsidR="00CC7B89" w:rsidRDefault="00AD26CF" w:rsidP="00CC7B89">
      <w:pPr>
        <w:tabs>
          <w:tab w:val="left" w:pos="900"/>
        </w:tabs>
        <w:ind w:firstLine="567"/>
        <w:jc w:val="both"/>
        <w:rPr>
          <w:lang w:val="ru-RU"/>
        </w:rPr>
      </w:pPr>
      <w:r w:rsidRPr="00AD26CF">
        <w:rPr>
          <w:bCs/>
          <w:color w:val="000000"/>
          <w:sz w:val="24"/>
          <w:szCs w:val="24"/>
          <w:lang w:val="ru-RU"/>
        </w:rPr>
        <w:t>Основные процессы жизнедеятельности (питание, дыхание, обмен веществ</w:t>
      </w:r>
      <w:r w:rsidR="00CC7B89" w:rsidRPr="00CC7B89">
        <w:rPr>
          <w:lang w:val="ru-RU"/>
        </w:rPr>
        <w:t xml:space="preserve"> </w:t>
      </w:r>
      <w:r w:rsidR="00CC7B89">
        <w:rPr>
          <w:lang w:val="ru-RU"/>
        </w:rPr>
        <w:t>и превращение энергии</w:t>
      </w:r>
      <w:r w:rsidRPr="00AD26CF">
        <w:rPr>
          <w:bCs/>
          <w:color w:val="000000"/>
          <w:sz w:val="24"/>
          <w:szCs w:val="24"/>
          <w:lang w:val="ru-RU"/>
        </w:rPr>
        <w:t xml:space="preserve">, рост, развитие, размножение). Минеральное и воздушное питание растений. Фотосинтез. Дыхание растений. </w:t>
      </w:r>
      <w:r w:rsidR="00CC7B89">
        <w:rPr>
          <w:lang w:val="ru-RU"/>
        </w:rPr>
        <w:t>Удаление конечных продуктов обмена веществ. Транспорт веществ</w:t>
      </w:r>
      <w:r w:rsidR="00CC7B89" w:rsidRPr="00AD26CF">
        <w:rPr>
          <w:bCs/>
          <w:color w:val="000000"/>
          <w:sz w:val="24"/>
          <w:szCs w:val="24"/>
          <w:lang w:val="ru-RU"/>
        </w:rPr>
        <w:t xml:space="preserve"> </w:t>
      </w:r>
      <w:r w:rsidRPr="00AD26CF">
        <w:rPr>
          <w:bCs/>
          <w:color w:val="000000"/>
          <w:sz w:val="24"/>
          <w:szCs w:val="24"/>
          <w:lang w:val="ru-RU"/>
        </w:rPr>
        <w:t xml:space="preserve">Испарение воды. </w:t>
      </w:r>
      <w:r w:rsidR="00CC7B89">
        <w:rPr>
          <w:bCs/>
          <w:color w:val="000000"/>
          <w:sz w:val="24"/>
          <w:szCs w:val="24"/>
          <w:lang w:val="ru-RU"/>
        </w:rPr>
        <w:t xml:space="preserve"> </w:t>
      </w:r>
      <w:r w:rsidRPr="00AD26CF">
        <w:rPr>
          <w:bCs/>
          <w:color w:val="000000"/>
          <w:sz w:val="24"/>
          <w:szCs w:val="24"/>
          <w:lang w:val="ru-RU"/>
        </w:rPr>
        <w:t>Листопад. Передвижение</w:t>
      </w:r>
      <w:r w:rsidR="00CC7B89">
        <w:rPr>
          <w:bCs/>
          <w:color w:val="000000"/>
          <w:sz w:val="24"/>
          <w:szCs w:val="24"/>
          <w:lang w:val="ru-RU"/>
        </w:rPr>
        <w:t xml:space="preserve"> </w:t>
      </w:r>
      <w:r w:rsidRPr="00AD26CF">
        <w:rPr>
          <w:bCs/>
          <w:color w:val="000000"/>
          <w:sz w:val="24"/>
          <w:szCs w:val="24"/>
          <w:lang w:val="ru-RU"/>
        </w:rPr>
        <w:t xml:space="preserve">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</w:t>
      </w:r>
      <w:r w:rsidR="00CC7B89">
        <w:rPr>
          <w:lang w:val="ru-RU"/>
        </w:rPr>
        <w:t xml:space="preserve">Половое размножение растений. Оплодотворение у цветковых растений. Вегетативное размножение растений. </w:t>
      </w:r>
      <w:r w:rsidRPr="00AD26CF">
        <w:rPr>
          <w:bCs/>
          <w:color w:val="000000"/>
          <w:sz w:val="24"/>
          <w:szCs w:val="24"/>
          <w:lang w:val="ru-RU"/>
        </w:rPr>
        <w:t>Половое и бесполое (вегетативное) размножение покрытосеменных растений.</w:t>
      </w:r>
      <w:r w:rsidR="00CC7B89">
        <w:rPr>
          <w:bCs/>
          <w:color w:val="000000"/>
          <w:sz w:val="24"/>
          <w:szCs w:val="24"/>
          <w:lang w:val="ru-RU"/>
        </w:rPr>
        <w:t xml:space="preserve"> </w:t>
      </w:r>
      <w:r w:rsidR="00CC7B89">
        <w:rPr>
          <w:lang w:val="ru-RU"/>
        </w:rPr>
        <w:t xml:space="preserve"> Приемы выращивания и размножения растений и ухода за ними. Космическая роль зеленых растений.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AD26CF">
        <w:rPr>
          <w:i/>
          <w:color w:val="000000"/>
          <w:sz w:val="24"/>
          <w:szCs w:val="24"/>
          <w:lang w:val="ru-RU"/>
        </w:rPr>
        <w:t>Демонстраци</w:t>
      </w:r>
      <w:r w:rsidR="0038075C">
        <w:rPr>
          <w:i/>
          <w:color w:val="000000"/>
          <w:sz w:val="24"/>
          <w:szCs w:val="24"/>
          <w:lang w:val="ru-RU"/>
        </w:rPr>
        <w:t>и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AD26CF">
        <w:rPr>
          <w:bCs/>
          <w:color w:val="000000"/>
          <w:sz w:val="24"/>
          <w:szCs w:val="24"/>
          <w:lang w:val="ru-RU"/>
        </w:rPr>
        <w:t>Опыты, доказывающие значение воды, воздуха и тепла для прорастания семян; питание проростков запасными веществами  семени;  получение  вытяжки 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AD26CF">
        <w:rPr>
          <w:i/>
          <w:color w:val="000000"/>
          <w:sz w:val="24"/>
          <w:szCs w:val="24"/>
          <w:lang w:val="ru-RU"/>
        </w:rPr>
        <w:t>Лабораторные и практические работы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CF109D">
        <w:rPr>
          <w:sz w:val="24"/>
          <w:lang w:val="ru-RU"/>
        </w:rPr>
        <w:t>Выявление передвижение воды и минеральных веществ в растении</w:t>
      </w:r>
      <w:r>
        <w:rPr>
          <w:sz w:val="24"/>
          <w:lang w:val="ru-RU"/>
        </w:rPr>
        <w:t>.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AD26CF">
        <w:rPr>
          <w:bCs/>
          <w:color w:val="000000"/>
          <w:sz w:val="24"/>
          <w:szCs w:val="24"/>
          <w:lang w:val="ru-RU"/>
        </w:rPr>
        <w:t>Вегетативное размножение комнатных растений.</w:t>
      </w:r>
    </w:p>
    <w:p w:rsidR="00AD26CF" w:rsidRPr="00AD26CF" w:rsidRDefault="00AD26CF" w:rsidP="00AD26CF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AD26CF">
        <w:rPr>
          <w:bCs/>
          <w:color w:val="000000"/>
          <w:sz w:val="24"/>
          <w:szCs w:val="24"/>
          <w:lang w:val="ru-RU"/>
        </w:rPr>
        <w:t>Определение всхожести семян растений и их посев.</w:t>
      </w:r>
    </w:p>
    <w:p w:rsidR="0038075C" w:rsidRPr="00D21DE3" w:rsidRDefault="0038075C" w:rsidP="0038075C">
      <w:pPr>
        <w:autoSpaceDE/>
        <w:autoSpaceDN/>
        <w:snapToGrid w:val="0"/>
        <w:spacing w:line="276" w:lineRule="auto"/>
        <w:jc w:val="center"/>
        <w:rPr>
          <w:rFonts w:ascii="SchoolBookCSanPin" w:hAnsi="SchoolBookCSanPin"/>
          <w:i/>
          <w:iCs/>
          <w:sz w:val="24"/>
          <w:szCs w:val="24"/>
          <w:lang w:val="ru-RU" w:eastAsia="ru-RU"/>
        </w:rPr>
      </w:pPr>
      <w:r>
        <w:rPr>
          <w:i/>
          <w:color w:val="000000"/>
          <w:sz w:val="24"/>
          <w:szCs w:val="24"/>
          <w:lang w:val="ru-RU"/>
        </w:rPr>
        <w:lastRenderedPageBreak/>
        <w:t xml:space="preserve"> </w:t>
      </w:r>
      <w:r w:rsidRPr="00D21DE3">
        <w:rPr>
          <w:rFonts w:ascii="SchoolBookCSanPin" w:hAnsi="SchoolBookCSanPin"/>
          <w:b/>
          <w:bCs/>
          <w:sz w:val="24"/>
          <w:szCs w:val="24"/>
          <w:lang w:val="ru-RU" w:eastAsia="ru-RU"/>
        </w:rPr>
        <w:t xml:space="preserve">Раздел 3. Классификация растений </w:t>
      </w:r>
      <w:r w:rsidRPr="00D21DE3">
        <w:rPr>
          <w:rFonts w:ascii="SchoolBookCSanPin" w:hAnsi="SchoolBookCSanPin"/>
          <w:iCs/>
          <w:sz w:val="24"/>
          <w:szCs w:val="24"/>
          <w:lang w:val="ru-RU" w:eastAsia="ru-RU"/>
        </w:rPr>
        <w:t>(</w:t>
      </w:r>
      <w:r w:rsidR="001E62B2">
        <w:rPr>
          <w:rFonts w:ascii="SchoolBookCSanPin" w:hAnsi="SchoolBookCSanPin"/>
          <w:i/>
          <w:iCs/>
          <w:sz w:val="24"/>
          <w:szCs w:val="24"/>
          <w:lang w:val="ru-RU" w:eastAsia="ru-RU"/>
        </w:rPr>
        <w:t>5</w:t>
      </w:r>
      <w:r w:rsidRPr="00D21DE3">
        <w:rPr>
          <w:rFonts w:ascii="SchoolBookCSanPin" w:hAnsi="SchoolBookCSanPin"/>
          <w:i/>
          <w:iCs/>
          <w:sz w:val="24"/>
          <w:szCs w:val="24"/>
          <w:lang w:val="ru-RU" w:eastAsia="ru-RU"/>
        </w:rPr>
        <w:t xml:space="preserve"> часов</w:t>
      </w:r>
      <w:r w:rsidRPr="00D21DE3">
        <w:rPr>
          <w:rFonts w:ascii="SchoolBookCSanPin" w:hAnsi="SchoolBookCSanPin"/>
          <w:iCs/>
          <w:sz w:val="24"/>
          <w:szCs w:val="24"/>
          <w:lang w:val="ru-RU" w:eastAsia="ru-RU"/>
        </w:rPr>
        <w:t>)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Класс Двудольные растения. Морфологическая характеристика 3—4 семейств (с учетом местных условий).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Класс Однодольные растения. Морфологическая характеристика злаков и лилейных.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</w:t>
      </w:r>
      <w:r w:rsidR="005B38B6">
        <w:rPr>
          <w:sz w:val="24"/>
          <w:szCs w:val="24"/>
          <w:lang w:val="ru-RU" w:eastAsia="ru-RU"/>
        </w:rPr>
        <w:t>нкретной местности</w:t>
      </w:r>
      <w:r w:rsidRPr="0038075C">
        <w:rPr>
          <w:sz w:val="24"/>
          <w:szCs w:val="24"/>
          <w:lang w:val="ru-RU" w:eastAsia="ru-RU"/>
        </w:rPr>
        <w:t>)</w:t>
      </w:r>
      <w:r w:rsidR="005B38B6">
        <w:rPr>
          <w:sz w:val="24"/>
          <w:szCs w:val="24"/>
          <w:lang w:val="ru-RU" w:eastAsia="ru-RU"/>
        </w:rPr>
        <w:t>.</w:t>
      </w:r>
      <w:r w:rsidR="005B38B6" w:rsidRPr="005B38B6">
        <w:rPr>
          <w:i/>
          <w:sz w:val="24"/>
          <w:lang w:val="ru-RU"/>
        </w:rPr>
        <w:t xml:space="preserve"> </w:t>
      </w:r>
      <w:r w:rsidR="005B38B6">
        <w:rPr>
          <w:i/>
          <w:sz w:val="24"/>
          <w:lang w:val="ru-RU"/>
        </w:rPr>
        <w:t>Типичные представители растений Республики Башкортостан и своей местности. Важнейшие сельскохозяйственные культуры,  в т.ч. районированные сорта Республики Башкортостан и своей местности. Ядовитые растения. Охрана редких и исчезающих видов растений. Красная книга России и Республики Башкортостан.</w:t>
      </w:r>
    </w:p>
    <w:p w:rsidR="0038075C" w:rsidRPr="00AA6946" w:rsidRDefault="0038075C" w:rsidP="0038075C">
      <w:pPr>
        <w:widowControl/>
        <w:autoSpaceDE/>
        <w:autoSpaceDN/>
        <w:ind w:firstLine="567"/>
        <w:jc w:val="both"/>
        <w:rPr>
          <w:i/>
          <w:sz w:val="24"/>
          <w:szCs w:val="24"/>
          <w:lang w:val="ru-RU" w:eastAsia="ru-RU"/>
        </w:rPr>
      </w:pPr>
      <w:r w:rsidRPr="00AA6946">
        <w:rPr>
          <w:i/>
          <w:sz w:val="24"/>
          <w:szCs w:val="24"/>
          <w:lang w:val="ru-RU" w:eastAsia="ru-RU"/>
        </w:rPr>
        <w:t>Демонстрация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Живые и гербарные растения, районированные сорта важнейших сельскохозяйственных растений.</w:t>
      </w:r>
    </w:p>
    <w:p w:rsidR="0038075C" w:rsidRPr="00AA6946" w:rsidRDefault="0038075C" w:rsidP="0038075C">
      <w:pPr>
        <w:widowControl/>
        <w:autoSpaceDE/>
        <w:autoSpaceDN/>
        <w:ind w:firstLine="567"/>
        <w:jc w:val="both"/>
        <w:rPr>
          <w:i/>
          <w:sz w:val="24"/>
          <w:szCs w:val="24"/>
          <w:lang w:val="ru-RU" w:eastAsia="ru-RU"/>
        </w:rPr>
      </w:pPr>
      <w:r w:rsidRPr="00AA6946">
        <w:rPr>
          <w:i/>
          <w:sz w:val="24"/>
          <w:szCs w:val="24"/>
          <w:lang w:val="ru-RU" w:eastAsia="ru-RU"/>
        </w:rPr>
        <w:t xml:space="preserve">Лабораторные и практические работы </w:t>
      </w:r>
    </w:p>
    <w:p w:rsidR="0038075C" w:rsidRDefault="0038075C" w:rsidP="00AA6946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Выявление признаков семейства по внешнему строению растений.</w:t>
      </w:r>
    </w:p>
    <w:p w:rsidR="00AA6946" w:rsidRPr="00AA6946" w:rsidRDefault="00AA6946" w:rsidP="00AA6946">
      <w:pPr>
        <w:tabs>
          <w:tab w:val="left" w:pos="809"/>
          <w:tab w:val="left" w:pos="811"/>
        </w:tabs>
        <w:spacing w:line="276" w:lineRule="auto"/>
        <w:ind w:left="675" w:hanging="108"/>
        <w:outlineLvl w:val="0"/>
        <w:rPr>
          <w:sz w:val="24"/>
          <w:lang w:val="ru-RU"/>
        </w:rPr>
      </w:pPr>
      <w:r w:rsidRPr="00AA6946">
        <w:rPr>
          <w:sz w:val="24"/>
          <w:lang w:val="ru-RU"/>
        </w:rPr>
        <w:t>Определение до рода или вида нескольких травянистых растений одного-</w:t>
      </w:r>
      <w:r w:rsidRPr="00AA6946">
        <w:rPr>
          <w:lang w:val="ru-RU"/>
        </w:rPr>
        <w:t xml:space="preserve"> двух семейств;</w:t>
      </w:r>
    </w:p>
    <w:p w:rsidR="00AA6946" w:rsidRPr="00AA6946" w:rsidRDefault="00AA6946" w:rsidP="00AA6946">
      <w:pPr>
        <w:tabs>
          <w:tab w:val="left" w:pos="809"/>
          <w:tab w:val="left" w:pos="811"/>
        </w:tabs>
        <w:spacing w:line="276" w:lineRule="auto"/>
        <w:ind w:left="675" w:hanging="108"/>
        <w:outlineLvl w:val="0"/>
        <w:rPr>
          <w:sz w:val="24"/>
          <w:lang w:val="ru-RU"/>
        </w:rPr>
      </w:pPr>
      <w:r w:rsidRPr="00AA6946">
        <w:rPr>
          <w:sz w:val="24"/>
          <w:lang w:val="ru-RU"/>
        </w:rPr>
        <w:t>Определение признаков класса в строении растений;</w:t>
      </w:r>
    </w:p>
    <w:p w:rsidR="0038075C" w:rsidRPr="00AA6946" w:rsidRDefault="0038075C" w:rsidP="0038075C">
      <w:pPr>
        <w:widowControl/>
        <w:autoSpaceDE/>
        <w:autoSpaceDN/>
        <w:ind w:firstLine="567"/>
        <w:jc w:val="both"/>
        <w:rPr>
          <w:i/>
          <w:sz w:val="24"/>
          <w:szCs w:val="24"/>
          <w:lang w:val="ru-RU" w:eastAsia="ru-RU"/>
        </w:rPr>
      </w:pPr>
      <w:r w:rsidRPr="00AA6946">
        <w:rPr>
          <w:i/>
          <w:sz w:val="24"/>
          <w:szCs w:val="24"/>
          <w:lang w:val="ru-RU" w:eastAsia="ru-RU"/>
        </w:rPr>
        <w:t>Экскурсии</w:t>
      </w:r>
    </w:p>
    <w:p w:rsidR="0038075C" w:rsidRPr="0038075C" w:rsidRDefault="0038075C" w:rsidP="0038075C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8075C">
        <w:rPr>
          <w:sz w:val="24"/>
          <w:szCs w:val="24"/>
          <w:lang w:val="ru-RU" w:eastAsia="ru-RU"/>
        </w:rPr>
        <w:t>Ознакомление с выращиванием растений в защищенном грунте.</w:t>
      </w:r>
    </w:p>
    <w:p w:rsidR="00D21DE3" w:rsidRPr="00D21DE3" w:rsidRDefault="00D21DE3" w:rsidP="0018432B">
      <w:pPr>
        <w:widowControl/>
        <w:autoSpaceDE/>
        <w:autoSpaceDN/>
        <w:jc w:val="center"/>
        <w:rPr>
          <w:b/>
          <w:i/>
          <w:iCs/>
          <w:sz w:val="24"/>
          <w:szCs w:val="24"/>
          <w:lang w:val="ru-RU" w:eastAsia="ru-RU"/>
        </w:rPr>
      </w:pPr>
      <w:r w:rsidRPr="00D21DE3">
        <w:rPr>
          <w:b/>
          <w:sz w:val="24"/>
          <w:szCs w:val="24"/>
          <w:lang w:val="ru-RU" w:eastAsia="ru-RU"/>
        </w:rPr>
        <w:t xml:space="preserve">Раздел 4. Природные сообщества </w:t>
      </w:r>
      <w:r w:rsidRPr="00D21DE3">
        <w:rPr>
          <w:b/>
          <w:iCs/>
          <w:sz w:val="24"/>
          <w:szCs w:val="24"/>
          <w:lang w:val="ru-RU" w:eastAsia="ru-RU"/>
        </w:rPr>
        <w:t>(</w:t>
      </w:r>
      <w:r w:rsidRPr="00D21DE3">
        <w:rPr>
          <w:b/>
          <w:i/>
          <w:iCs/>
          <w:sz w:val="24"/>
          <w:szCs w:val="24"/>
          <w:lang w:val="ru-RU" w:eastAsia="ru-RU"/>
        </w:rPr>
        <w:t>3 часа</w:t>
      </w:r>
      <w:r w:rsidRPr="00D21DE3">
        <w:rPr>
          <w:b/>
          <w:iCs/>
          <w:sz w:val="24"/>
          <w:szCs w:val="24"/>
          <w:lang w:val="ru-RU" w:eastAsia="ru-RU"/>
        </w:rPr>
        <w:t>)</w:t>
      </w:r>
    </w:p>
    <w:p w:rsidR="00D21DE3" w:rsidRPr="00D21DE3" w:rsidRDefault="00D21DE3" w:rsidP="00AA6946">
      <w:pPr>
        <w:widowControl/>
        <w:autoSpaceDE/>
        <w:autoSpaceDN/>
        <w:ind w:firstLine="567"/>
        <w:rPr>
          <w:sz w:val="24"/>
          <w:szCs w:val="24"/>
          <w:lang w:val="ru-RU" w:eastAsia="ru-RU"/>
        </w:rPr>
      </w:pPr>
      <w:r w:rsidRPr="00D21DE3">
        <w:rPr>
          <w:sz w:val="24"/>
          <w:szCs w:val="24"/>
          <w:lang w:val="ru-RU" w:eastAsia="ru-RU"/>
        </w:rPr>
        <w:t>Взаимосвязь растений с другими организмами. Симбиоз. Паразитизм. Растительные сообщества и их типы.</w:t>
      </w:r>
    </w:p>
    <w:p w:rsidR="00AA6946" w:rsidRDefault="00D21DE3" w:rsidP="00AA6946">
      <w:pPr>
        <w:ind w:right="112" w:firstLine="567"/>
        <w:jc w:val="both"/>
        <w:rPr>
          <w:i/>
          <w:sz w:val="24"/>
          <w:lang w:val="ru-RU"/>
        </w:rPr>
      </w:pPr>
      <w:r w:rsidRPr="00D21DE3">
        <w:rPr>
          <w:sz w:val="24"/>
          <w:szCs w:val="24"/>
          <w:lang w:val="ru-RU" w:eastAsia="ru-RU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  <w:r w:rsidR="00AA6946" w:rsidRPr="00AA6946">
        <w:rPr>
          <w:i/>
          <w:sz w:val="24"/>
          <w:lang w:val="ru-RU"/>
        </w:rPr>
        <w:t xml:space="preserve"> </w:t>
      </w:r>
      <w:r w:rsidR="00AA6946">
        <w:rPr>
          <w:i/>
          <w:sz w:val="24"/>
          <w:lang w:val="ru-RU"/>
        </w:rPr>
        <w:t>Основные растительные сообщества Республики Башкортостан и своей местности.</w:t>
      </w:r>
    </w:p>
    <w:p w:rsidR="00D21DE3" w:rsidRPr="00AA6946" w:rsidRDefault="00D21DE3" w:rsidP="00AA6946">
      <w:pPr>
        <w:widowControl/>
        <w:autoSpaceDE/>
        <w:autoSpaceDN/>
        <w:ind w:firstLine="567"/>
        <w:rPr>
          <w:i/>
          <w:iCs/>
          <w:sz w:val="24"/>
          <w:szCs w:val="24"/>
          <w:lang w:val="ru-RU" w:eastAsia="ru-RU"/>
        </w:rPr>
      </w:pPr>
      <w:r w:rsidRPr="00AA6946">
        <w:rPr>
          <w:i/>
          <w:iCs/>
          <w:sz w:val="24"/>
          <w:szCs w:val="24"/>
          <w:lang w:val="ru-RU" w:eastAsia="ru-RU"/>
        </w:rPr>
        <w:t>Экскурсии</w:t>
      </w:r>
    </w:p>
    <w:p w:rsidR="00D21DE3" w:rsidRPr="00D21DE3" w:rsidRDefault="00D21DE3" w:rsidP="00AA6946">
      <w:pPr>
        <w:widowControl/>
        <w:autoSpaceDE/>
        <w:autoSpaceDN/>
        <w:ind w:firstLine="567"/>
        <w:rPr>
          <w:sz w:val="24"/>
          <w:szCs w:val="24"/>
          <w:lang w:val="ru-RU" w:eastAsia="ru-RU"/>
        </w:rPr>
      </w:pPr>
      <w:r w:rsidRPr="00D21DE3">
        <w:rPr>
          <w:sz w:val="24"/>
          <w:szCs w:val="24"/>
          <w:lang w:val="ru-RU" w:eastAsia="ru-RU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9155C0" w:rsidRPr="002E42D6" w:rsidRDefault="009155C0" w:rsidP="009155C0">
      <w:pPr>
        <w:pStyle w:val="a7"/>
        <w:ind w:left="0" w:right="108" w:firstLine="567"/>
        <w:rPr>
          <w:b/>
          <w:lang w:val="ru-RU"/>
        </w:rPr>
      </w:pPr>
      <w:r w:rsidRPr="002E42D6">
        <w:rPr>
          <w:b/>
          <w:lang w:val="ru-RU"/>
        </w:rPr>
        <w:t xml:space="preserve">Тематическое планирование курса биологии </w:t>
      </w:r>
      <w:r>
        <w:rPr>
          <w:b/>
          <w:lang w:val="ru-RU"/>
        </w:rPr>
        <w:t>6</w:t>
      </w:r>
      <w:r w:rsidRPr="002E42D6">
        <w:rPr>
          <w:b/>
          <w:lang w:val="ru-RU"/>
        </w:rPr>
        <w:t xml:space="preserve"> класса</w:t>
      </w:r>
    </w:p>
    <w:p w:rsidR="00D21DE3" w:rsidRPr="00D21DE3" w:rsidRDefault="00D21DE3" w:rsidP="00AA6946">
      <w:pPr>
        <w:widowControl/>
        <w:autoSpaceDE/>
        <w:autoSpaceDN/>
        <w:ind w:firstLine="567"/>
        <w:rPr>
          <w:snapToGrid w:val="0"/>
          <w:sz w:val="24"/>
          <w:szCs w:val="24"/>
          <w:lang w:val="ru-RU" w:eastAsia="ru-RU"/>
        </w:rPr>
      </w:pPr>
    </w:p>
    <w:tbl>
      <w:tblPr>
        <w:tblW w:w="8832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867"/>
        <w:gridCol w:w="3635"/>
        <w:gridCol w:w="992"/>
        <w:gridCol w:w="1484"/>
        <w:gridCol w:w="926"/>
        <w:gridCol w:w="928"/>
      </w:tblGrid>
      <w:tr w:rsidR="009155C0" w:rsidRPr="009155C0" w:rsidTr="00B543FD">
        <w:trPr>
          <w:jc w:val="center"/>
        </w:trPr>
        <w:tc>
          <w:tcPr>
            <w:tcW w:w="867" w:type="dxa"/>
            <w:vAlign w:val="center"/>
            <w:hideMark/>
          </w:tcPr>
          <w:p w:rsidR="009155C0" w:rsidRPr="009155C0" w:rsidRDefault="009155C0" w:rsidP="00B543FD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635" w:type="dxa"/>
            <w:vAlign w:val="center"/>
            <w:hideMark/>
          </w:tcPr>
          <w:p w:rsidR="009155C0" w:rsidRPr="009155C0" w:rsidRDefault="009155C0" w:rsidP="00B543FD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992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4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926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928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9155C0" w:rsidRPr="009155C0" w:rsidTr="00B543FD">
        <w:trPr>
          <w:jc w:val="center"/>
        </w:trPr>
        <w:tc>
          <w:tcPr>
            <w:tcW w:w="867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35" w:type="dxa"/>
            <w:hideMark/>
          </w:tcPr>
          <w:p w:rsidR="009155C0" w:rsidRPr="009155C0" w:rsidRDefault="009155C0" w:rsidP="009155C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rFonts w:ascii="SchoolBookCSanPin" w:hAnsi="SchoolBookCSanPin"/>
                <w:bCs/>
                <w:sz w:val="24"/>
                <w:szCs w:val="24"/>
                <w:lang w:val="ru-RU" w:eastAsia="ru-RU"/>
              </w:rPr>
              <w:t xml:space="preserve">Раздел 1. Строение и многообразие покрытосеменных растений  </w:t>
            </w:r>
          </w:p>
        </w:tc>
        <w:tc>
          <w:tcPr>
            <w:tcW w:w="992" w:type="dxa"/>
          </w:tcPr>
          <w:p w:rsidR="009155C0" w:rsidRPr="009155C0" w:rsidRDefault="009155C0" w:rsidP="001E62B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  <w:r w:rsidR="001E62B2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84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26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28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9155C0" w:rsidRPr="009155C0" w:rsidTr="00B543FD">
        <w:trPr>
          <w:jc w:val="center"/>
        </w:trPr>
        <w:tc>
          <w:tcPr>
            <w:tcW w:w="867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35" w:type="dxa"/>
            <w:hideMark/>
          </w:tcPr>
          <w:p w:rsidR="009155C0" w:rsidRPr="009155C0" w:rsidRDefault="009155C0" w:rsidP="009155C0">
            <w:pPr>
              <w:tabs>
                <w:tab w:val="left" w:pos="900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color w:val="000000"/>
                <w:sz w:val="24"/>
                <w:szCs w:val="24"/>
                <w:lang w:val="ru-RU"/>
              </w:rPr>
              <w:t>Раздел 2. Жизнь растений</w:t>
            </w:r>
            <w:r w:rsidRPr="009155C0">
              <w:rPr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9155C0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:rsidR="009155C0" w:rsidRPr="009155C0" w:rsidRDefault="009155C0" w:rsidP="001E62B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>1</w:t>
            </w:r>
            <w:r w:rsidR="001E62B2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1484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9155C0" w:rsidRPr="009155C0" w:rsidTr="00B543FD">
        <w:trPr>
          <w:jc w:val="center"/>
        </w:trPr>
        <w:tc>
          <w:tcPr>
            <w:tcW w:w="867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635" w:type="dxa"/>
            <w:hideMark/>
          </w:tcPr>
          <w:p w:rsidR="009155C0" w:rsidRPr="009155C0" w:rsidRDefault="009155C0" w:rsidP="009155C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rFonts w:ascii="SchoolBookCSanPin" w:hAnsi="SchoolBookCSanPin"/>
                <w:bCs/>
                <w:sz w:val="24"/>
                <w:szCs w:val="24"/>
                <w:lang w:val="ru-RU" w:eastAsia="ru-RU"/>
              </w:rPr>
              <w:t>Раздел 3. Классификация растений</w:t>
            </w:r>
          </w:p>
        </w:tc>
        <w:tc>
          <w:tcPr>
            <w:tcW w:w="992" w:type="dxa"/>
          </w:tcPr>
          <w:p w:rsidR="009155C0" w:rsidRPr="009155C0" w:rsidRDefault="001E62B2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484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9155C0" w:rsidRPr="009155C0" w:rsidTr="00B543FD">
        <w:trPr>
          <w:jc w:val="center"/>
        </w:trPr>
        <w:tc>
          <w:tcPr>
            <w:tcW w:w="867" w:type="dxa"/>
            <w:hideMark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635" w:type="dxa"/>
            <w:hideMark/>
          </w:tcPr>
          <w:p w:rsidR="009155C0" w:rsidRPr="009155C0" w:rsidRDefault="009155C0" w:rsidP="009155C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 xml:space="preserve">Раздел 4. Природные сообщества </w:t>
            </w:r>
          </w:p>
        </w:tc>
        <w:tc>
          <w:tcPr>
            <w:tcW w:w="992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bCs/>
                <w:color w:val="000000"/>
                <w:lang w:val="ru-RU"/>
              </w:rPr>
              <w:t>3</w:t>
            </w:r>
          </w:p>
        </w:tc>
        <w:tc>
          <w:tcPr>
            <w:tcW w:w="1484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6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9155C0" w:rsidRPr="009155C0" w:rsidRDefault="00655E57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155C0" w:rsidRPr="009155C0" w:rsidTr="00B543FD">
        <w:trPr>
          <w:jc w:val="center"/>
        </w:trPr>
        <w:tc>
          <w:tcPr>
            <w:tcW w:w="867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635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992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1484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 xml:space="preserve">14 </w:t>
            </w:r>
          </w:p>
        </w:tc>
        <w:tc>
          <w:tcPr>
            <w:tcW w:w="926" w:type="dxa"/>
          </w:tcPr>
          <w:p w:rsidR="009155C0" w:rsidRPr="009155C0" w:rsidRDefault="009155C0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155C0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8" w:type="dxa"/>
          </w:tcPr>
          <w:p w:rsidR="009155C0" w:rsidRPr="009155C0" w:rsidRDefault="00655E57" w:rsidP="00B543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D21DE3" w:rsidRPr="00D21DE3" w:rsidRDefault="00D21DE3" w:rsidP="0018432B">
      <w:pPr>
        <w:widowControl/>
        <w:autoSpaceDE/>
        <w:autoSpaceDN/>
        <w:rPr>
          <w:snapToGrid w:val="0"/>
          <w:sz w:val="24"/>
          <w:szCs w:val="24"/>
          <w:lang w:val="ru-RU" w:eastAsia="ru-RU"/>
        </w:rPr>
      </w:pPr>
    </w:p>
    <w:p w:rsidR="00DD5939" w:rsidRDefault="00DD5939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p w:rsidR="00091A75" w:rsidRDefault="00091A75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p w:rsidR="00091A75" w:rsidRDefault="00091A75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p w:rsidR="00091A75" w:rsidRDefault="00091A75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p w:rsidR="00DD5939" w:rsidRDefault="00DD5939" w:rsidP="00091A75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>
        <w:rPr>
          <w:b/>
          <w:lang w:val="ru-RU"/>
        </w:rPr>
        <w:lastRenderedPageBreak/>
        <w:t>Содержание учебного предмета биологии с учетом вариативной части</w:t>
      </w:r>
    </w:p>
    <w:p w:rsidR="00B543FD" w:rsidRPr="00E35571" w:rsidRDefault="00DD5939" w:rsidP="00091A75">
      <w:pPr>
        <w:pStyle w:val="a7"/>
        <w:ind w:left="0" w:right="115" w:firstLine="567"/>
        <w:contextualSpacing/>
        <w:jc w:val="center"/>
        <w:rPr>
          <w:b/>
          <w:lang w:val="ru-RU"/>
        </w:rPr>
      </w:pPr>
      <w:r>
        <w:rPr>
          <w:b/>
          <w:lang w:val="ru-RU"/>
        </w:rPr>
        <w:t>в 7 классе</w:t>
      </w:r>
    </w:p>
    <w:p w:rsidR="00B543FD" w:rsidRPr="00E35571" w:rsidRDefault="00B543FD" w:rsidP="00E35571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Биология. </w:t>
      </w:r>
    </w:p>
    <w:p w:rsidR="00B543FD" w:rsidRPr="00E35571" w:rsidRDefault="00B543FD" w:rsidP="00E35571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>Животные. (70 ч, 2 ч в неделю)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>Введение</w:t>
      </w:r>
      <w:r w:rsidRPr="00E35571">
        <w:rPr>
          <w:bCs/>
          <w:color w:val="000000"/>
          <w:sz w:val="24"/>
          <w:szCs w:val="24"/>
          <w:lang w:val="ru-RU"/>
        </w:rPr>
        <w:t xml:space="preserve"> (2 ч)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Общие сведения о животном мире. История развития зоологии. Методы изучения животных. Наука зоология и её структура. Сходство и различия животных и растений. Систематика животных.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Раздел 1. </w:t>
      </w:r>
      <w:r w:rsidR="00E35571" w:rsidRPr="00E35571">
        <w:rPr>
          <w:b/>
          <w:sz w:val="24"/>
          <w:szCs w:val="24"/>
          <w:lang w:val="ru-RU"/>
        </w:rPr>
        <w:t>Одноклеточные животные, или Простейшие</w:t>
      </w:r>
      <w:r w:rsidR="00E35571" w:rsidRPr="00E35571">
        <w:rPr>
          <w:b/>
          <w:color w:val="000000"/>
          <w:sz w:val="24"/>
          <w:szCs w:val="24"/>
          <w:lang w:val="ru-RU"/>
        </w:rPr>
        <w:t xml:space="preserve"> </w:t>
      </w:r>
      <w:r w:rsidR="00E35571">
        <w:rPr>
          <w:b/>
          <w:color w:val="000000"/>
          <w:sz w:val="24"/>
          <w:szCs w:val="24"/>
          <w:lang w:val="ru-RU"/>
        </w:rPr>
        <w:t xml:space="preserve"> </w:t>
      </w:r>
      <w:r w:rsidRPr="00E35571">
        <w:rPr>
          <w:bCs/>
          <w:color w:val="000000"/>
          <w:sz w:val="24"/>
          <w:szCs w:val="24"/>
          <w:lang w:val="ru-RU"/>
        </w:rPr>
        <w:t>(2 ч)</w:t>
      </w:r>
    </w:p>
    <w:p w:rsidR="00E35571" w:rsidRPr="00E35571" w:rsidRDefault="00E35571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sz w:val="24"/>
          <w:szCs w:val="24"/>
          <w:lang w:val="ru-RU"/>
        </w:rPr>
        <w:t>Общая характеристика простейших. Происхождение простейших</w:t>
      </w:r>
      <w:r>
        <w:rPr>
          <w:sz w:val="24"/>
          <w:szCs w:val="24"/>
          <w:lang w:val="ru-RU"/>
        </w:rPr>
        <w:t>,</w:t>
      </w:r>
      <w:r w:rsidRPr="00E35571">
        <w:rPr>
          <w:bCs/>
          <w:color w:val="000000"/>
          <w:sz w:val="24"/>
          <w:szCs w:val="24"/>
          <w:lang w:val="ru-RU"/>
        </w:rPr>
        <w:t xml:space="preserve"> </w:t>
      </w:r>
      <w:r>
        <w:rPr>
          <w:bCs/>
          <w:color w:val="000000"/>
          <w:sz w:val="24"/>
          <w:szCs w:val="24"/>
          <w:lang w:val="ru-RU"/>
        </w:rPr>
        <w:t>м</w:t>
      </w:r>
      <w:r w:rsidR="00B543FD" w:rsidRPr="00E35571">
        <w:rPr>
          <w:bCs/>
          <w:color w:val="000000"/>
          <w:sz w:val="24"/>
          <w:szCs w:val="24"/>
          <w:lang w:val="ru-RU"/>
        </w:rPr>
        <w:t>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  <w:r w:rsidRPr="00E35571">
        <w:rPr>
          <w:sz w:val="24"/>
          <w:szCs w:val="24"/>
          <w:lang w:val="ru-RU"/>
        </w:rPr>
        <w:t xml:space="preserve">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E35571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Живые инфузории. Микропрепараты простейших.</w:t>
      </w:r>
    </w:p>
    <w:p w:rsidR="00E35571" w:rsidRPr="00E35571" w:rsidRDefault="00E35571" w:rsidP="00E35571">
      <w:pPr>
        <w:tabs>
          <w:tab w:val="left" w:pos="900"/>
        </w:tabs>
        <w:ind w:firstLine="567"/>
        <w:jc w:val="both"/>
        <w:rPr>
          <w:bCs/>
          <w:i/>
          <w:color w:val="000000"/>
          <w:sz w:val="24"/>
          <w:szCs w:val="24"/>
          <w:lang w:val="ru-RU"/>
        </w:rPr>
      </w:pPr>
      <w:r w:rsidRPr="00E35571">
        <w:rPr>
          <w:bCs/>
          <w:i/>
          <w:color w:val="000000"/>
          <w:sz w:val="24"/>
          <w:szCs w:val="24"/>
          <w:lang w:val="ru-RU"/>
        </w:rPr>
        <w:t>Лабораторные работы</w:t>
      </w:r>
    </w:p>
    <w:p w:rsidR="00E35571" w:rsidRDefault="00E35571" w:rsidP="00E35571">
      <w:pPr>
        <w:tabs>
          <w:tab w:val="left" w:pos="900"/>
        </w:tabs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Изучение строения и передвижения одноклеточных животных;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>Раздел 2. Многоклеточные животные</w:t>
      </w:r>
      <w:r w:rsidRPr="00E35571">
        <w:rPr>
          <w:bCs/>
          <w:color w:val="000000"/>
          <w:sz w:val="24"/>
          <w:szCs w:val="24"/>
          <w:lang w:val="ru-RU"/>
        </w:rPr>
        <w:t xml:space="preserve"> (32 ч)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CB5214">
        <w:rPr>
          <w:b/>
          <w:bCs/>
          <w:i/>
          <w:color w:val="000000"/>
          <w:sz w:val="24"/>
          <w:szCs w:val="24"/>
          <w:lang w:val="ru-RU"/>
        </w:rPr>
        <w:t>Беспозвоночные животные. Тип Губки</w:t>
      </w:r>
      <w:r w:rsidRPr="00E35571">
        <w:rPr>
          <w:bCs/>
          <w:color w:val="000000"/>
          <w:sz w:val="24"/>
          <w:szCs w:val="24"/>
          <w:lang w:val="ru-RU"/>
        </w:rPr>
        <w:t>: многообразие, среда обитания, образ жизни; биологические и экологические особенности; значение в природе и жизни человека. 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B543FD" w:rsidRPr="00CB5214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CB5214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Микропрепарат пресноводной гидры. Образцы коралла. Влажный препарат медузы. Видеофильм.</w:t>
      </w:r>
    </w:p>
    <w:p w:rsidR="00B543FD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CB5214">
        <w:rPr>
          <w:b/>
          <w:bCs/>
          <w:i/>
          <w:color w:val="000000"/>
          <w:sz w:val="24"/>
          <w:szCs w:val="24"/>
          <w:lang w:val="ru-RU"/>
        </w:rPr>
        <w:t>Типы Плоские, Круглые, Кольчатые черви</w:t>
      </w:r>
      <w:r w:rsidRPr="00E35571">
        <w:rPr>
          <w:bCs/>
          <w:color w:val="000000"/>
          <w:sz w:val="24"/>
          <w:szCs w:val="24"/>
          <w:lang w:val="ru-RU"/>
        </w:rPr>
        <w:t>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  <w:r w:rsidR="00CB5214" w:rsidRPr="00CB5214">
        <w:rPr>
          <w:lang w:val="ru-RU"/>
        </w:rPr>
        <w:t xml:space="preserve"> </w:t>
      </w:r>
      <w:r w:rsidR="00CB5214">
        <w:rPr>
          <w:lang w:val="ru-RU"/>
        </w:rPr>
        <w:t>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</w:t>
      </w:r>
    </w:p>
    <w:p w:rsidR="00B543FD" w:rsidRPr="00CB5214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CB5214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Многообразие моллюсков и их раковин.</w:t>
      </w:r>
    </w:p>
    <w:p w:rsidR="00CB5214" w:rsidRPr="00CB5214" w:rsidRDefault="00CB5214" w:rsidP="00CB5214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CB5214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CB5214" w:rsidRPr="00CB5214" w:rsidRDefault="00CB5214" w:rsidP="00233026">
      <w:pPr>
        <w:tabs>
          <w:tab w:val="left" w:pos="1518"/>
        </w:tabs>
        <w:spacing w:line="276" w:lineRule="auto"/>
        <w:ind w:right="115" w:firstLine="567"/>
        <w:outlineLvl w:val="0"/>
        <w:rPr>
          <w:sz w:val="24"/>
          <w:lang w:val="ru-RU"/>
        </w:rPr>
      </w:pPr>
      <w:r w:rsidRPr="00CB5214">
        <w:rPr>
          <w:sz w:val="24"/>
          <w:lang w:val="ru-RU"/>
        </w:rPr>
        <w:t>Изучение внешнего строения дождевого червя, наблюдение за его передвижением и реакциями на раздражения;</w:t>
      </w:r>
    </w:p>
    <w:p w:rsidR="00CB5214" w:rsidRPr="00E35571" w:rsidRDefault="00233026" w:rsidP="00CB5214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233026">
        <w:rPr>
          <w:b/>
          <w:bCs/>
          <w:i/>
          <w:color w:val="000000"/>
          <w:sz w:val="24"/>
          <w:szCs w:val="24"/>
          <w:lang w:val="ru-RU"/>
        </w:rPr>
        <w:t>Тип Моллюски</w:t>
      </w:r>
      <w:r w:rsidRPr="00CB5214">
        <w:rPr>
          <w:bCs/>
          <w:color w:val="000000"/>
          <w:sz w:val="24"/>
          <w:szCs w:val="24"/>
          <w:lang w:val="ru-RU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233026" w:rsidRPr="00CB5214" w:rsidRDefault="00233026" w:rsidP="00233026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CB5214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233026" w:rsidRPr="00233026" w:rsidRDefault="00233026" w:rsidP="00233026">
      <w:pPr>
        <w:tabs>
          <w:tab w:val="left" w:pos="1518"/>
        </w:tabs>
        <w:spacing w:line="276" w:lineRule="auto"/>
        <w:ind w:left="675"/>
        <w:outlineLvl w:val="0"/>
        <w:rPr>
          <w:sz w:val="24"/>
          <w:lang w:val="ru-RU"/>
        </w:rPr>
      </w:pPr>
      <w:r w:rsidRPr="00233026">
        <w:rPr>
          <w:sz w:val="24"/>
          <w:lang w:val="ru-RU"/>
        </w:rPr>
        <w:t>Изучение строения раковин моллюсков;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233026">
        <w:rPr>
          <w:b/>
          <w:bCs/>
          <w:i/>
          <w:color w:val="000000"/>
          <w:sz w:val="24"/>
          <w:szCs w:val="24"/>
          <w:lang w:val="ru-RU"/>
        </w:rPr>
        <w:t>Тип Иглокожие</w:t>
      </w:r>
      <w:r w:rsidRPr="00E35571">
        <w:rPr>
          <w:bCs/>
          <w:color w:val="000000"/>
          <w:sz w:val="24"/>
          <w:szCs w:val="24"/>
          <w:lang w:val="ru-RU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B543FD" w:rsidRPr="00233026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33026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Морские звёзды и другие иглокожие. Видеофильм.</w:t>
      </w:r>
    </w:p>
    <w:p w:rsidR="00233026" w:rsidRPr="00E35571" w:rsidRDefault="00B543FD" w:rsidP="00233026">
      <w:pPr>
        <w:pStyle w:val="a7"/>
        <w:ind w:left="0" w:right="115" w:firstLine="567"/>
        <w:rPr>
          <w:lang w:val="ru-RU"/>
        </w:rPr>
      </w:pPr>
      <w:r w:rsidRPr="00233026">
        <w:rPr>
          <w:b/>
          <w:bCs/>
          <w:i/>
          <w:color w:val="000000"/>
          <w:lang w:val="ru-RU"/>
        </w:rPr>
        <w:t xml:space="preserve">Тип Членистоногие. </w:t>
      </w:r>
      <w:r w:rsidR="00233026" w:rsidRPr="00E35571">
        <w:rPr>
          <w:lang w:val="ru-RU"/>
        </w:rPr>
        <w:t>Общая характеристика типа Членистоногие. Среды жизни. Происхождение членистоногих. Охрана членистоногих.</w:t>
      </w:r>
      <w:r w:rsidR="00233026">
        <w:rPr>
          <w:lang w:val="ru-RU"/>
        </w:rPr>
        <w:t xml:space="preserve"> </w:t>
      </w:r>
    </w:p>
    <w:p w:rsidR="00B543FD" w:rsidRPr="00E35571" w:rsidRDefault="00233026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233026">
        <w:rPr>
          <w:b/>
          <w:bCs/>
          <w:i/>
          <w:color w:val="000000"/>
          <w:sz w:val="24"/>
          <w:szCs w:val="24"/>
          <w:lang w:val="ru-RU"/>
        </w:rPr>
        <w:t>Класс Ракообразные</w:t>
      </w:r>
      <w:r w:rsidRPr="00E35571">
        <w:rPr>
          <w:bCs/>
          <w:color w:val="000000"/>
          <w:sz w:val="24"/>
          <w:szCs w:val="24"/>
          <w:lang w:val="ru-RU"/>
        </w:rPr>
        <w:t xml:space="preserve">: </w:t>
      </w:r>
      <w:r w:rsidR="00B543FD" w:rsidRPr="00E35571">
        <w:rPr>
          <w:bCs/>
          <w:color w:val="000000"/>
          <w:sz w:val="24"/>
          <w:szCs w:val="24"/>
          <w:lang w:val="ru-RU"/>
        </w:rPr>
        <w:t>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233026" w:rsidRDefault="00233026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>
        <w:rPr>
          <w:i/>
          <w:color w:val="000000"/>
          <w:sz w:val="24"/>
          <w:szCs w:val="24"/>
          <w:lang w:val="ru-RU"/>
        </w:rPr>
        <w:t>Демонстрация</w:t>
      </w:r>
    </w:p>
    <w:p w:rsidR="00233026" w:rsidRPr="00233026" w:rsidRDefault="00233026" w:rsidP="00E35571">
      <w:pPr>
        <w:tabs>
          <w:tab w:val="left" w:pos="900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233026">
        <w:rPr>
          <w:color w:val="000000"/>
          <w:sz w:val="24"/>
          <w:szCs w:val="24"/>
          <w:lang w:val="ru-RU"/>
        </w:rPr>
        <w:t>Влажные препараты ракообразных</w:t>
      </w:r>
    </w:p>
    <w:p w:rsidR="00233026" w:rsidRDefault="00B543FD" w:rsidP="00E35571">
      <w:pPr>
        <w:tabs>
          <w:tab w:val="left" w:pos="900"/>
        </w:tabs>
        <w:ind w:firstLine="567"/>
        <w:jc w:val="both"/>
        <w:rPr>
          <w:sz w:val="24"/>
          <w:szCs w:val="24"/>
          <w:lang w:val="ru-RU"/>
        </w:rPr>
      </w:pPr>
      <w:r w:rsidRPr="00233026">
        <w:rPr>
          <w:b/>
          <w:bCs/>
          <w:i/>
          <w:color w:val="000000"/>
          <w:sz w:val="24"/>
          <w:szCs w:val="24"/>
          <w:lang w:val="ru-RU"/>
        </w:rPr>
        <w:t>Класс Паукообразные</w:t>
      </w:r>
      <w:r w:rsidRPr="00E35571">
        <w:rPr>
          <w:bCs/>
          <w:color w:val="000000"/>
          <w:sz w:val="24"/>
          <w:szCs w:val="24"/>
          <w:lang w:val="ru-RU"/>
        </w:rPr>
        <w:t xml:space="preserve">: </w:t>
      </w:r>
      <w:r w:rsidR="00233026" w:rsidRPr="00E35571">
        <w:rPr>
          <w:sz w:val="24"/>
          <w:szCs w:val="24"/>
          <w:lang w:val="ru-RU"/>
        </w:rPr>
        <w:t xml:space="preserve">Особенности строения и жизнедеятельности паукообразных, </w:t>
      </w:r>
      <w:r w:rsidRPr="00E35571">
        <w:rPr>
          <w:bCs/>
          <w:color w:val="000000"/>
          <w:sz w:val="24"/>
          <w:szCs w:val="24"/>
          <w:lang w:val="ru-RU"/>
        </w:rPr>
        <w:t xml:space="preserve">многообразие, среда обитания, образ жизни и поведение; биологические и экологические особенности; значение в природе и жизни человека. </w:t>
      </w:r>
      <w:r w:rsidR="00233026" w:rsidRPr="00E35571">
        <w:rPr>
          <w:sz w:val="24"/>
          <w:szCs w:val="24"/>
          <w:lang w:val="ru-RU"/>
        </w:rPr>
        <w:t xml:space="preserve">Клещи – переносчики возбудителей </w:t>
      </w:r>
      <w:r w:rsidR="00233026" w:rsidRPr="00E35571">
        <w:rPr>
          <w:sz w:val="24"/>
          <w:szCs w:val="24"/>
          <w:lang w:val="ru-RU"/>
        </w:rPr>
        <w:lastRenderedPageBreak/>
        <w:t>заболеваний животных и человека. Меры профилактики.</w:t>
      </w:r>
    </w:p>
    <w:p w:rsidR="00233026" w:rsidRDefault="00B543FD" w:rsidP="00653727">
      <w:pPr>
        <w:tabs>
          <w:tab w:val="left" w:pos="900"/>
        </w:tabs>
        <w:ind w:firstLine="567"/>
        <w:jc w:val="both"/>
        <w:rPr>
          <w:lang w:val="ru-RU"/>
        </w:rPr>
      </w:pPr>
      <w:r w:rsidRPr="00653727">
        <w:rPr>
          <w:b/>
          <w:bCs/>
          <w:i/>
          <w:color w:val="000000"/>
          <w:sz w:val="24"/>
          <w:szCs w:val="24"/>
          <w:lang w:val="ru-RU"/>
        </w:rPr>
        <w:t xml:space="preserve">Класс Насекомые: </w:t>
      </w:r>
      <w:r w:rsidR="00233026">
        <w:rPr>
          <w:bCs/>
          <w:color w:val="000000"/>
          <w:sz w:val="24"/>
          <w:szCs w:val="24"/>
          <w:lang w:val="ru-RU"/>
        </w:rPr>
        <w:t xml:space="preserve"> </w:t>
      </w:r>
      <w:r w:rsidR="00233026" w:rsidRPr="00E35571">
        <w:rPr>
          <w:sz w:val="24"/>
          <w:szCs w:val="24"/>
          <w:lang w:val="ru-RU"/>
        </w:rPr>
        <w:t>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</w:t>
      </w:r>
      <w:r w:rsidR="00233026">
        <w:rPr>
          <w:lang w:val="ru-RU"/>
        </w:rPr>
        <w:t xml:space="preserve"> шелкопряд.</w:t>
      </w:r>
      <w:r w:rsidR="00653727">
        <w:rPr>
          <w:lang w:val="ru-RU"/>
        </w:rPr>
        <w:t xml:space="preserve"> </w:t>
      </w:r>
      <w:r w:rsidR="00653727" w:rsidRPr="00E35571">
        <w:rPr>
          <w:bCs/>
          <w:color w:val="000000"/>
          <w:sz w:val="24"/>
          <w:szCs w:val="24"/>
          <w:lang w:val="ru-RU"/>
        </w:rPr>
        <w:t>Изучение представителей отрядов насекомых.</w:t>
      </w:r>
    </w:p>
    <w:p w:rsidR="00233026" w:rsidRPr="00233026" w:rsidRDefault="00233026" w:rsidP="00233026">
      <w:pPr>
        <w:tabs>
          <w:tab w:val="left" w:pos="900"/>
        </w:tabs>
        <w:ind w:left="675"/>
        <w:rPr>
          <w:i/>
          <w:color w:val="000000"/>
          <w:sz w:val="24"/>
          <w:szCs w:val="24"/>
          <w:lang w:val="ru-RU"/>
        </w:rPr>
      </w:pPr>
      <w:r w:rsidRPr="00233026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233026" w:rsidRPr="00653727" w:rsidRDefault="00233026" w:rsidP="00233026">
      <w:pPr>
        <w:tabs>
          <w:tab w:val="left" w:pos="1518"/>
        </w:tabs>
        <w:spacing w:line="276" w:lineRule="auto"/>
        <w:ind w:left="675"/>
        <w:outlineLvl w:val="0"/>
        <w:rPr>
          <w:sz w:val="24"/>
          <w:lang w:val="ru-RU"/>
        </w:rPr>
      </w:pPr>
      <w:r w:rsidRPr="00653727">
        <w:rPr>
          <w:sz w:val="24"/>
          <w:lang w:val="ru-RU"/>
        </w:rPr>
        <w:t>Изучение внешнего строения</w:t>
      </w:r>
      <w:r w:rsidRPr="00233026">
        <w:rPr>
          <w:sz w:val="24"/>
          <w:lang w:val="ru-RU"/>
        </w:rPr>
        <w:t xml:space="preserve"> </w:t>
      </w:r>
      <w:r w:rsidRPr="00653727">
        <w:rPr>
          <w:sz w:val="24"/>
          <w:lang w:val="ru-RU"/>
        </w:rPr>
        <w:t>насекомого;</w:t>
      </w:r>
    </w:p>
    <w:p w:rsidR="008D7FAB" w:rsidRPr="008D7FAB" w:rsidRDefault="00233026" w:rsidP="00233026">
      <w:pPr>
        <w:tabs>
          <w:tab w:val="left" w:pos="811"/>
        </w:tabs>
        <w:spacing w:line="276" w:lineRule="auto"/>
        <w:ind w:left="675"/>
        <w:outlineLvl w:val="0"/>
        <w:rPr>
          <w:sz w:val="24"/>
          <w:lang w:val="ru-RU"/>
        </w:rPr>
      </w:pPr>
      <w:r w:rsidRPr="00233026">
        <w:rPr>
          <w:sz w:val="24"/>
          <w:lang w:val="ru-RU"/>
        </w:rPr>
        <w:t xml:space="preserve">Изучение типов развития насекомых; </w:t>
      </w:r>
    </w:p>
    <w:p w:rsidR="00653727" w:rsidRDefault="00B543FD" w:rsidP="00E35571">
      <w:pPr>
        <w:tabs>
          <w:tab w:val="left" w:pos="900"/>
        </w:tabs>
        <w:ind w:firstLine="567"/>
        <w:jc w:val="both"/>
        <w:rPr>
          <w:lang w:val="ru-RU"/>
        </w:rPr>
      </w:pPr>
      <w:r w:rsidRPr="00653727">
        <w:rPr>
          <w:b/>
          <w:bCs/>
          <w:i/>
          <w:color w:val="000000"/>
          <w:sz w:val="24"/>
          <w:szCs w:val="24"/>
          <w:lang w:val="ru-RU"/>
        </w:rPr>
        <w:t>Тип Хордовые</w:t>
      </w:r>
      <w:r w:rsidRPr="00E35571">
        <w:rPr>
          <w:bCs/>
          <w:color w:val="000000"/>
          <w:sz w:val="24"/>
          <w:szCs w:val="24"/>
          <w:lang w:val="ru-RU"/>
        </w:rPr>
        <w:t xml:space="preserve">. </w:t>
      </w:r>
      <w:r w:rsidRPr="00653727">
        <w:rPr>
          <w:b/>
          <w:bCs/>
          <w:i/>
          <w:color w:val="000000"/>
          <w:sz w:val="24"/>
          <w:szCs w:val="24"/>
          <w:lang w:val="ru-RU"/>
        </w:rPr>
        <w:t>Класс Ланцетники</w:t>
      </w:r>
      <w:r w:rsidRPr="00E35571">
        <w:rPr>
          <w:bCs/>
          <w:color w:val="000000"/>
          <w:sz w:val="24"/>
          <w:szCs w:val="24"/>
          <w:lang w:val="ru-RU"/>
        </w:rPr>
        <w:t xml:space="preserve">. </w:t>
      </w:r>
      <w:r w:rsidR="00653727">
        <w:rPr>
          <w:lang w:val="ru-RU"/>
        </w:rPr>
        <w:t>Общая характеристика типа Хордовых. Подтип Бесчерепные. Ланцетник.</w:t>
      </w:r>
    </w:p>
    <w:p w:rsidR="00653727" w:rsidRDefault="00653727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33026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653727" w:rsidRPr="00653727" w:rsidRDefault="00653727" w:rsidP="00653727">
      <w:pPr>
        <w:tabs>
          <w:tab w:val="left" w:pos="811"/>
        </w:tabs>
        <w:spacing w:line="276" w:lineRule="auto"/>
        <w:ind w:left="675"/>
        <w:outlineLvl w:val="0"/>
        <w:rPr>
          <w:sz w:val="24"/>
          <w:lang w:val="ru-RU"/>
        </w:rPr>
      </w:pPr>
      <w:r w:rsidRPr="00653727">
        <w:rPr>
          <w:sz w:val="24"/>
          <w:lang w:val="ru-RU"/>
        </w:rPr>
        <w:t>Изучение строения позвоночного животного;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653727">
        <w:rPr>
          <w:b/>
          <w:bCs/>
          <w:i/>
          <w:color w:val="000000"/>
          <w:sz w:val="24"/>
          <w:szCs w:val="24"/>
          <w:lang w:val="ru-RU"/>
        </w:rPr>
        <w:t>Позвоночные животные. Надкласс Рыбы:</w:t>
      </w:r>
      <w:r w:rsidRPr="00E35571">
        <w:rPr>
          <w:bCs/>
          <w:color w:val="000000"/>
          <w:sz w:val="24"/>
          <w:szCs w:val="24"/>
          <w:lang w:val="ru-RU"/>
        </w:rPr>
        <w:t xml:space="preserve"> </w:t>
      </w:r>
      <w:r w:rsidR="00653727">
        <w:rPr>
          <w:lang w:val="ru-RU"/>
        </w:rPr>
        <w:t xml:space="preserve">Общая характеристика надкласса Рыбы. </w:t>
      </w:r>
      <w:r w:rsidRPr="00E35571">
        <w:rPr>
          <w:bCs/>
          <w:color w:val="000000"/>
          <w:sz w:val="24"/>
          <w:szCs w:val="24"/>
          <w:lang w:val="ru-RU"/>
        </w:rPr>
        <w:t>многообразие (круглоротые, хрящевые, костные); среда обитания, образ жизни, поведение; биологическ</w:t>
      </w:r>
      <w:r w:rsidR="00653727">
        <w:rPr>
          <w:bCs/>
          <w:color w:val="000000"/>
          <w:sz w:val="24"/>
          <w:szCs w:val="24"/>
          <w:lang w:val="ru-RU"/>
        </w:rPr>
        <w:t xml:space="preserve">ие и экологические особенности. </w:t>
      </w:r>
      <w:r w:rsidR="00653727">
        <w:rPr>
          <w:lang w:val="ru-RU"/>
        </w:rPr>
        <w:t>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 И</w:t>
      </w:r>
      <w:r w:rsidRPr="00E35571">
        <w:rPr>
          <w:bCs/>
          <w:color w:val="000000"/>
          <w:sz w:val="24"/>
          <w:szCs w:val="24"/>
          <w:lang w:val="ru-RU"/>
        </w:rPr>
        <w:t>счезающие, редкие и охраняемые виды.</w:t>
      </w:r>
    </w:p>
    <w:p w:rsidR="00653727" w:rsidRDefault="00653727" w:rsidP="00653727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33026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653727" w:rsidRDefault="00653727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  <w:r>
        <w:rPr>
          <w:sz w:val="24"/>
          <w:lang w:val="ru-RU"/>
        </w:rPr>
        <w:t>Изучение внешнего строения и передвижения рыб</w:t>
      </w:r>
      <w:r w:rsidRPr="00E35571">
        <w:rPr>
          <w:b/>
          <w:color w:val="000000"/>
          <w:sz w:val="24"/>
          <w:szCs w:val="24"/>
          <w:lang w:val="ru-RU"/>
        </w:rPr>
        <w:t xml:space="preserve"> </w:t>
      </w:r>
    </w:p>
    <w:p w:rsidR="00653727" w:rsidRDefault="00653727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</w:p>
    <w:p w:rsidR="00653727" w:rsidRDefault="00653727" w:rsidP="00653727">
      <w:pPr>
        <w:pStyle w:val="a7"/>
        <w:ind w:left="0" w:right="109" w:firstLine="567"/>
        <w:rPr>
          <w:lang w:val="ru-RU"/>
        </w:rPr>
      </w:pPr>
      <w:r>
        <w:rPr>
          <w:b/>
          <w:i/>
          <w:lang w:val="ru-RU"/>
        </w:rPr>
        <w:t xml:space="preserve"> </w:t>
      </w:r>
      <w:r w:rsidRPr="00653727">
        <w:rPr>
          <w:b/>
          <w:i/>
          <w:lang w:val="ru-RU"/>
        </w:rPr>
        <w:t>Класс Земноводные</w:t>
      </w:r>
      <w:r>
        <w:rPr>
          <w:lang w:val="ru-RU"/>
        </w:rPr>
        <w:t>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</w:t>
      </w:r>
      <w:r w:rsidR="00253D2E">
        <w:rPr>
          <w:lang w:val="ru-RU"/>
        </w:rPr>
        <w:t>,</w:t>
      </w:r>
      <w:r>
        <w:rPr>
          <w:lang w:val="ru-RU"/>
        </w:rPr>
        <w:t xml:space="preserve"> </w:t>
      </w:r>
      <w:r w:rsidR="00253D2E" w:rsidRPr="00E35571">
        <w:rPr>
          <w:bCs/>
          <w:color w:val="000000"/>
          <w:lang w:val="ru-RU"/>
        </w:rPr>
        <w:t>исчез</w:t>
      </w:r>
      <w:r w:rsidR="00DE3DB2">
        <w:rPr>
          <w:bCs/>
          <w:color w:val="000000"/>
          <w:lang w:val="ru-RU"/>
        </w:rPr>
        <w:t xml:space="preserve">ающие, редкие и охраняемые виды </w:t>
      </w:r>
      <w:r w:rsidR="00253D2E" w:rsidRPr="00E35571">
        <w:rPr>
          <w:bCs/>
          <w:color w:val="000000"/>
          <w:lang w:val="ru-RU"/>
        </w:rPr>
        <w:t xml:space="preserve"> </w:t>
      </w:r>
      <w:r>
        <w:rPr>
          <w:lang w:val="ru-RU"/>
        </w:rPr>
        <w:t>и их охрана. Значение земноводных в природе и жизни человека.</w:t>
      </w:r>
    </w:p>
    <w:p w:rsidR="00653727" w:rsidRDefault="00653727" w:rsidP="00653727">
      <w:pPr>
        <w:pStyle w:val="a7"/>
        <w:ind w:left="0" w:right="107" w:firstLine="567"/>
        <w:rPr>
          <w:lang w:val="ru-RU"/>
        </w:rPr>
      </w:pPr>
      <w:r w:rsidRPr="00253D2E">
        <w:rPr>
          <w:b/>
          <w:i/>
          <w:lang w:val="ru-RU"/>
        </w:rPr>
        <w:t>Класс Пресмыкающиеся</w:t>
      </w:r>
      <w:r>
        <w:rPr>
          <w:lang w:val="ru-RU"/>
        </w:rPr>
        <w:t>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</w:t>
      </w:r>
      <w:r w:rsidR="00253D2E" w:rsidRPr="00253D2E">
        <w:rPr>
          <w:bCs/>
          <w:color w:val="000000"/>
          <w:lang w:val="ru-RU"/>
        </w:rPr>
        <w:t xml:space="preserve"> </w:t>
      </w:r>
      <w:r w:rsidR="00253D2E">
        <w:rPr>
          <w:bCs/>
          <w:color w:val="000000"/>
          <w:lang w:val="ru-RU"/>
        </w:rPr>
        <w:t>И</w:t>
      </w:r>
      <w:r w:rsidR="00253D2E" w:rsidRPr="00E35571">
        <w:rPr>
          <w:bCs/>
          <w:color w:val="000000"/>
          <w:lang w:val="ru-RU"/>
        </w:rPr>
        <w:t>счезающие, редкие и охраняемые виды.</w:t>
      </w:r>
    </w:p>
    <w:p w:rsidR="00B543FD" w:rsidRPr="00E35571" w:rsidRDefault="00653727" w:rsidP="00653727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253D2E">
        <w:rPr>
          <w:b/>
          <w:i/>
          <w:lang w:val="ru-RU"/>
        </w:rPr>
        <w:t>Класс Птицы</w:t>
      </w:r>
      <w:r>
        <w:rPr>
          <w:lang w:val="ru-RU"/>
        </w:rPr>
        <w:t xml:space="preserve">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</w:t>
      </w:r>
      <w:r w:rsidR="00253D2E">
        <w:rPr>
          <w:bCs/>
          <w:color w:val="000000"/>
          <w:sz w:val="24"/>
          <w:szCs w:val="24"/>
          <w:lang w:val="ru-RU"/>
        </w:rPr>
        <w:t>И</w:t>
      </w:r>
      <w:r w:rsidR="00253D2E" w:rsidRPr="00E35571">
        <w:rPr>
          <w:bCs/>
          <w:color w:val="000000"/>
          <w:sz w:val="24"/>
          <w:szCs w:val="24"/>
          <w:lang w:val="ru-RU"/>
        </w:rPr>
        <w:t>счезающие, редкие и охраняемые виды.</w:t>
      </w:r>
      <w:r w:rsidR="00253D2E">
        <w:rPr>
          <w:bCs/>
          <w:color w:val="000000"/>
          <w:sz w:val="24"/>
          <w:szCs w:val="24"/>
          <w:lang w:val="ru-RU"/>
        </w:rPr>
        <w:t xml:space="preserve"> </w:t>
      </w:r>
      <w:r>
        <w:rPr>
          <w:lang w:val="ru-RU"/>
        </w:rPr>
        <w:t>Птицеводство. Домашние птицы, приемы выращивания</w:t>
      </w:r>
    </w:p>
    <w:p w:rsidR="00B543FD" w:rsidRPr="00253D2E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53D2E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Изучение внешнего строения птиц</w:t>
      </w:r>
      <w:r w:rsidR="00253D2E">
        <w:rPr>
          <w:bCs/>
          <w:color w:val="000000"/>
          <w:sz w:val="24"/>
          <w:szCs w:val="24"/>
          <w:lang w:val="ru-RU"/>
        </w:rPr>
        <w:t xml:space="preserve"> и перьевого покрова птиц</w:t>
      </w:r>
      <w:r w:rsidRPr="00E35571">
        <w:rPr>
          <w:bCs/>
          <w:color w:val="000000"/>
          <w:sz w:val="24"/>
          <w:szCs w:val="24"/>
          <w:lang w:val="ru-RU"/>
        </w:rPr>
        <w:t>.</w:t>
      </w:r>
    </w:p>
    <w:p w:rsidR="00253D2E" w:rsidRDefault="00B543FD" w:rsidP="00253D2E">
      <w:pPr>
        <w:pStyle w:val="a7"/>
        <w:ind w:left="0" w:right="106" w:firstLine="567"/>
        <w:rPr>
          <w:lang w:val="ru-RU"/>
        </w:rPr>
      </w:pPr>
      <w:r w:rsidRPr="00253D2E">
        <w:rPr>
          <w:b/>
          <w:bCs/>
          <w:i/>
          <w:color w:val="000000"/>
          <w:lang w:val="ru-RU"/>
        </w:rPr>
        <w:t>Класс Млекопитающие</w:t>
      </w:r>
      <w:r w:rsidRPr="00E35571">
        <w:rPr>
          <w:bCs/>
          <w:color w:val="000000"/>
          <w:lang w:val="ru-RU"/>
        </w:rPr>
        <w:t xml:space="preserve">: </w:t>
      </w:r>
      <w:r w:rsidR="00253D2E">
        <w:rPr>
          <w:lang w:val="ru-RU"/>
        </w:rPr>
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 заболеваний. Меры борьбы с грызунами. Меры 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Редкие и исчезающие виды.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</w:r>
    </w:p>
    <w:p w:rsidR="00B543FD" w:rsidRPr="00253D2E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53D2E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Видеофильм.</w:t>
      </w:r>
    </w:p>
    <w:p w:rsidR="00253D2E" w:rsidRDefault="00253D2E" w:rsidP="00253D2E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53D2E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253D2E" w:rsidRPr="00253D2E" w:rsidRDefault="00253D2E" w:rsidP="00253D2E">
      <w:pPr>
        <w:tabs>
          <w:tab w:val="left" w:pos="1518"/>
        </w:tabs>
        <w:spacing w:before="2" w:line="276" w:lineRule="auto"/>
        <w:ind w:left="675" w:hanging="108"/>
        <w:outlineLvl w:val="0"/>
        <w:rPr>
          <w:sz w:val="24"/>
          <w:lang w:val="ru-RU"/>
        </w:rPr>
      </w:pPr>
      <w:r>
        <w:rPr>
          <w:sz w:val="24"/>
          <w:lang w:val="ru-RU"/>
        </w:rPr>
        <w:lastRenderedPageBreak/>
        <w:t>И</w:t>
      </w:r>
      <w:r w:rsidRPr="00253D2E">
        <w:rPr>
          <w:sz w:val="24"/>
          <w:lang w:val="ru-RU"/>
        </w:rPr>
        <w:t>зучение внешнего строения, скелета и зубной системы млекопитающих.</w:t>
      </w:r>
    </w:p>
    <w:p w:rsidR="00253D2E" w:rsidRPr="00253D2E" w:rsidRDefault="00253D2E" w:rsidP="00253D2E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253D2E">
        <w:rPr>
          <w:i/>
          <w:color w:val="000000"/>
          <w:sz w:val="24"/>
          <w:szCs w:val="24"/>
          <w:lang w:val="ru-RU"/>
        </w:rPr>
        <w:t>Экскурсия</w:t>
      </w:r>
    </w:p>
    <w:p w:rsidR="00253D2E" w:rsidRPr="00E35571" w:rsidRDefault="00BA7539" w:rsidP="00253D2E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>Многообразие животных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Раздел 3. Эволюция строения и функций органов и их систем у животных </w:t>
      </w:r>
      <w:r w:rsidRPr="00E35571">
        <w:rPr>
          <w:bCs/>
          <w:color w:val="000000"/>
          <w:sz w:val="24"/>
          <w:szCs w:val="24"/>
          <w:lang w:val="ru-RU"/>
        </w:rPr>
        <w:t>(12 ч)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 Органы чувств, нервная система, инстинкт, рефлекс. Регуляция деятельности организма. Органы размножения, продления рода.</w:t>
      </w:r>
    </w:p>
    <w:p w:rsidR="00B543FD" w:rsidRPr="00DE3DB2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DE3DB2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Влажные препараты, скелеты, модели и муляжи.</w:t>
      </w:r>
    </w:p>
    <w:p w:rsidR="00B543FD" w:rsidRPr="00E35571" w:rsidRDefault="00DE3DB2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  <w:r w:rsidRPr="00253D2E">
        <w:rPr>
          <w:i/>
          <w:color w:val="000000"/>
          <w:sz w:val="24"/>
          <w:szCs w:val="24"/>
          <w:lang w:val="ru-RU"/>
        </w:rPr>
        <w:t>Лабораторные работы</w:t>
      </w:r>
      <w:r w:rsidRPr="00E35571">
        <w:rPr>
          <w:b/>
          <w:color w:val="000000"/>
          <w:sz w:val="24"/>
          <w:szCs w:val="24"/>
          <w:lang w:val="ru-RU"/>
        </w:rPr>
        <w:t xml:space="preserve"> </w:t>
      </w:r>
    </w:p>
    <w:p w:rsidR="00B543FD" w:rsidRPr="00302564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Изучение особенностей различных покровов тела.</w:t>
      </w:r>
    </w:p>
    <w:p w:rsidR="008D7FAB" w:rsidRPr="008D7FAB" w:rsidRDefault="008D7FAB" w:rsidP="008D7FAB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>
        <w:rPr>
          <w:i/>
          <w:color w:val="000000"/>
          <w:sz w:val="24"/>
          <w:szCs w:val="24"/>
          <w:lang w:val="ru-RU"/>
        </w:rPr>
        <w:t>Экскурсия</w:t>
      </w:r>
    </w:p>
    <w:p w:rsidR="008D7FAB" w:rsidRPr="008D7FAB" w:rsidRDefault="008D7FAB" w:rsidP="008D7FAB">
      <w:pPr>
        <w:tabs>
          <w:tab w:val="left" w:pos="1518"/>
        </w:tabs>
        <w:spacing w:line="276" w:lineRule="auto"/>
        <w:ind w:left="567" w:right="119"/>
        <w:rPr>
          <w:sz w:val="24"/>
          <w:lang w:val="ru-RU"/>
        </w:rPr>
      </w:pPr>
      <w:r w:rsidRPr="008D7FAB">
        <w:rPr>
          <w:sz w:val="24"/>
          <w:lang w:val="ru-RU"/>
        </w:rPr>
        <w:t>Разнообразие птиц и млекопитающих местности проживания (экскурсия в природу, зоопарк или музей).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Раздел </w:t>
      </w:r>
      <w:r w:rsidR="00FB2B75">
        <w:rPr>
          <w:b/>
          <w:color w:val="000000"/>
          <w:sz w:val="24"/>
          <w:szCs w:val="24"/>
          <w:lang w:val="ru-RU"/>
        </w:rPr>
        <w:t>4</w:t>
      </w:r>
      <w:r w:rsidRPr="00E35571">
        <w:rPr>
          <w:b/>
          <w:color w:val="000000"/>
          <w:sz w:val="24"/>
          <w:szCs w:val="24"/>
          <w:lang w:val="ru-RU"/>
        </w:rPr>
        <w:t xml:space="preserve">. Развитие и закономерности размещения животных на Земле </w:t>
      </w:r>
      <w:r w:rsidRPr="00E35571">
        <w:rPr>
          <w:bCs/>
          <w:color w:val="000000"/>
          <w:sz w:val="24"/>
          <w:szCs w:val="24"/>
          <w:lang w:val="ru-RU"/>
        </w:rPr>
        <w:t>(3 ч)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B543FD" w:rsidRPr="00DE3DB2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DE3DB2">
        <w:rPr>
          <w:i/>
          <w:color w:val="000000"/>
          <w:sz w:val="24"/>
          <w:szCs w:val="24"/>
          <w:lang w:val="ru-RU"/>
        </w:rPr>
        <w:t>Демонстрация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Палеонтологические доказательства эволюции.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Раздел </w:t>
      </w:r>
      <w:r w:rsidR="00FB2B75">
        <w:rPr>
          <w:b/>
          <w:color w:val="000000"/>
          <w:sz w:val="24"/>
          <w:szCs w:val="24"/>
          <w:lang w:val="ru-RU"/>
        </w:rPr>
        <w:t>5</w:t>
      </w:r>
      <w:r w:rsidRPr="00E35571">
        <w:rPr>
          <w:b/>
          <w:color w:val="000000"/>
          <w:sz w:val="24"/>
          <w:szCs w:val="24"/>
          <w:lang w:val="ru-RU"/>
        </w:rPr>
        <w:t>. Биоценозы</w:t>
      </w:r>
      <w:r w:rsidRPr="00E35571">
        <w:rPr>
          <w:bCs/>
          <w:color w:val="000000"/>
          <w:sz w:val="24"/>
          <w:szCs w:val="24"/>
          <w:lang w:val="ru-RU"/>
        </w:rPr>
        <w:t xml:space="preserve"> (4 ч)</w:t>
      </w:r>
    </w:p>
    <w:p w:rsidR="00B543FD" w:rsidRPr="00E35571" w:rsidRDefault="00DE3DB2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sz w:val="24"/>
          <w:szCs w:val="24"/>
          <w:lang w:val="ru-RU"/>
        </w:rPr>
        <w:t>Среды обитания животных. Организм животного как биосистема</w:t>
      </w:r>
      <w:r>
        <w:rPr>
          <w:sz w:val="24"/>
          <w:szCs w:val="24"/>
          <w:lang w:val="ru-RU"/>
        </w:rPr>
        <w:t>.</w:t>
      </w:r>
      <w:r w:rsidRPr="00E35571">
        <w:rPr>
          <w:bCs/>
          <w:color w:val="000000"/>
          <w:sz w:val="24"/>
          <w:szCs w:val="24"/>
          <w:lang w:val="ru-RU"/>
        </w:rPr>
        <w:t xml:space="preserve"> </w:t>
      </w:r>
      <w:r w:rsidR="00B543FD" w:rsidRPr="00E35571">
        <w:rPr>
          <w:bCs/>
          <w:color w:val="000000"/>
          <w:sz w:val="24"/>
          <w:szCs w:val="24"/>
          <w:lang w:val="ru-RU"/>
        </w:rPr>
        <w:t>Естественные и искусственные биоценозы (водоём, луг, степь, тундра, лес, населённый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  <w:r w:rsidRPr="00DE3DB2">
        <w:rPr>
          <w:sz w:val="24"/>
          <w:szCs w:val="24"/>
          <w:lang w:val="ru-RU"/>
        </w:rPr>
        <w:t xml:space="preserve"> </w:t>
      </w:r>
      <w:r w:rsidRPr="00E35571">
        <w:rPr>
          <w:sz w:val="24"/>
          <w:szCs w:val="24"/>
          <w:lang w:val="ru-RU"/>
        </w:rPr>
        <w:t>Разнообразие отношений животных в природе</w:t>
      </w:r>
    </w:p>
    <w:p w:rsidR="00B543FD" w:rsidRPr="00DE3DB2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DE3DB2">
        <w:rPr>
          <w:i/>
          <w:color w:val="000000"/>
          <w:sz w:val="24"/>
          <w:szCs w:val="24"/>
          <w:lang w:val="ru-RU"/>
        </w:rPr>
        <w:t>Экскурсия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Раздел </w:t>
      </w:r>
      <w:r w:rsidR="00FB2B75">
        <w:rPr>
          <w:b/>
          <w:color w:val="000000"/>
          <w:sz w:val="24"/>
          <w:szCs w:val="24"/>
          <w:lang w:val="ru-RU"/>
        </w:rPr>
        <w:t>6</w:t>
      </w:r>
      <w:r w:rsidRPr="00E35571">
        <w:rPr>
          <w:b/>
          <w:color w:val="000000"/>
          <w:sz w:val="24"/>
          <w:szCs w:val="24"/>
          <w:lang w:val="ru-RU"/>
        </w:rPr>
        <w:t>. Животный мир и хозяйственная деятельность человека</w:t>
      </w:r>
      <w:r w:rsidRPr="00E35571">
        <w:rPr>
          <w:bCs/>
          <w:color w:val="000000"/>
          <w:sz w:val="24"/>
          <w:szCs w:val="24"/>
          <w:lang w:val="ru-RU"/>
        </w:rPr>
        <w:t xml:space="preserve"> (5 ч)</w:t>
      </w:r>
    </w:p>
    <w:p w:rsidR="00DE3DB2" w:rsidRPr="00E35571" w:rsidRDefault="00DE3DB2" w:rsidP="00DE3DB2">
      <w:pPr>
        <w:ind w:right="114" w:firstLine="567"/>
        <w:jc w:val="both"/>
        <w:rPr>
          <w:i/>
          <w:sz w:val="24"/>
          <w:szCs w:val="24"/>
          <w:lang w:val="ru-RU"/>
        </w:rPr>
      </w:pPr>
      <w:r w:rsidRPr="00E35571">
        <w:rPr>
          <w:sz w:val="24"/>
          <w:szCs w:val="24"/>
          <w:lang w:val="ru-RU"/>
        </w:rPr>
        <w:t xml:space="preserve">Значение животных в природе и жизни человека. </w:t>
      </w:r>
      <w:r w:rsidR="00B543FD" w:rsidRPr="00E35571">
        <w:rPr>
          <w:bCs/>
          <w:color w:val="000000"/>
          <w:sz w:val="24"/>
          <w:szCs w:val="24"/>
          <w:lang w:val="ru-RU"/>
        </w:rPr>
        <w:t xml:space="preserve">Влияние деятельности человека на животных. Промысел животных. Одомашнивание. Разведение, основы содержания и селекции сельскохозяйственных животных. Охрана животного мира: законы, система 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 w:rsidRPr="00E35571">
        <w:rPr>
          <w:bCs/>
          <w:color w:val="000000"/>
          <w:sz w:val="24"/>
          <w:szCs w:val="24"/>
          <w:lang w:val="ru-RU"/>
        </w:rPr>
        <w:t>мониторинга, охраняемые территории. Красная книга. Рациональное использование животных.</w:t>
      </w:r>
      <w:r w:rsidR="00DE3DB2">
        <w:rPr>
          <w:bCs/>
          <w:color w:val="000000"/>
          <w:sz w:val="24"/>
          <w:szCs w:val="24"/>
          <w:lang w:val="ru-RU"/>
        </w:rPr>
        <w:t xml:space="preserve"> </w:t>
      </w:r>
      <w:r w:rsidR="00DE3DB2" w:rsidRPr="00E35571">
        <w:rPr>
          <w:i/>
          <w:sz w:val="24"/>
          <w:szCs w:val="24"/>
          <w:lang w:val="ru-RU"/>
        </w:rPr>
        <w:t>Типичные представители животных Республики Башкортостан и своей местности Сельскохозяйственные и домашние животные, и. т.ч. традиционные и районированные пород в Республики Башкортостан и своей местности. Профилактика заболеваний, вызываемых животными. Охрана редких и исчезающих видов животных. Редкие животные Республики Башкортостан и своей местности.</w:t>
      </w:r>
    </w:p>
    <w:p w:rsidR="00B543FD" w:rsidRPr="00302564" w:rsidRDefault="00B543FD" w:rsidP="00E35571">
      <w:pPr>
        <w:tabs>
          <w:tab w:val="left" w:pos="900"/>
        </w:tabs>
        <w:ind w:firstLine="567"/>
        <w:jc w:val="both"/>
        <w:rPr>
          <w:i/>
          <w:color w:val="000000"/>
          <w:sz w:val="24"/>
          <w:szCs w:val="24"/>
          <w:lang w:val="ru-RU"/>
        </w:rPr>
      </w:pPr>
      <w:r w:rsidRPr="00DE3DB2">
        <w:rPr>
          <w:i/>
          <w:color w:val="000000"/>
          <w:sz w:val="24"/>
          <w:szCs w:val="24"/>
          <w:lang w:val="ru-RU"/>
        </w:rPr>
        <w:t>Экскурсия</w:t>
      </w:r>
    </w:p>
    <w:p w:rsidR="00B543FD" w:rsidRPr="00E35571" w:rsidRDefault="002F7DE0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>П</w:t>
      </w:r>
      <w:r w:rsidR="00B543FD" w:rsidRPr="00E35571">
        <w:rPr>
          <w:bCs/>
          <w:color w:val="000000"/>
          <w:sz w:val="24"/>
          <w:szCs w:val="24"/>
          <w:lang w:val="ru-RU"/>
        </w:rPr>
        <w:t>осещение выставок сельскохозяйственных и домашних животных.</w:t>
      </w:r>
    </w:p>
    <w:p w:rsidR="00B543FD" w:rsidRPr="00E35571" w:rsidRDefault="00B543FD" w:rsidP="00E35571">
      <w:pPr>
        <w:tabs>
          <w:tab w:val="left" w:pos="900"/>
        </w:tabs>
        <w:ind w:firstLine="567"/>
        <w:jc w:val="both"/>
        <w:rPr>
          <w:bCs/>
          <w:color w:val="000000"/>
          <w:sz w:val="24"/>
          <w:szCs w:val="24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091A75" w:rsidRDefault="00091A75" w:rsidP="00E21DA7">
      <w:pPr>
        <w:jc w:val="center"/>
        <w:rPr>
          <w:b/>
          <w:i/>
          <w:sz w:val="28"/>
          <w:szCs w:val="28"/>
          <w:lang w:val="ru-RU"/>
        </w:rPr>
      </w:pPr>
    </w:p>
    <w:p w:rsidR="00E21DA7" w:rsidRPr="00B543FD" w:rsidRDefault="00E21DA7" w:rsidP="00E21DA7">
      <w:pPr>
        <w:jc w:val="center"/>
        <w:rPr>
          <w:b/>
          <w:color w:val="000000"/>
          <w:sz w:val="28"/>
          <w:szCs w:val="28"/>
          <w:lang w:val="ru-RU"/>
        </w:rPr>
      </w:pPr>
      <w:r w:rsidRPr="00E21DA7">
        <w:rPr>
          <w:b/>
          <w:i/>
          <w:sz w:val="28"/>
          <w:szCs w:val="28"/>
          <w:lang w:val="ru-RU"/>
        </w:rPr>
        <w:lastRenderedPageBreak/>
        <w:t xml:space="preserve">Учебно-тематическое планирование курса </w:t>
      </w:r>
      <w:r w:rsidRPr="00B543FD">
        <w:rPr>
          <w:b/>
          <w:color w:val="000000"/>
          <w:sz w:val="28"/>
          <w:szCs w:val="28"/>
          <w:lang w:val="ru-RU"/>
        </w:rPr>
        <w:t xml:space="preserve">Биология. Животные. </w:t>
      </w:r>
    </w:p>
    <w:p w:rsidR="00E21DA7" w:rsidRPr="00E21DA7" w:rsidRDefault="00E21DA7" w:rsidP="00E21DA7">
      <w:pPr>
        <w:tabs>
          <w:tab w:val="left" w:pos="9648"/>
        </w:tabs>
        <w:ind w:left="567"/>
        <w:jc w:val="center"/>
        <w:rPr>
          <w:b/>
          <w:i/>
          <w:sz w:val="28"/>
          <w:szCs w:val="28"/>
          <w:lang w:val="ru-RU"/>
        </w:rPr>
      </w:pPr>
      <w:r w:rsidRPr="00B543FD">
        <w:rPr>
          <w:b/>
          <w:color w:val="000000"/>
          <w:sz w:val="28"/>
          <w:szCs w:val="28"/>
          <w:lang w:val="ru-RU"/>
        </w:rPr>
        <w:t>7 класс (70 ч, 2 ч в неделю)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Pr="00E21DA7">
        <w:rPr>
          <w:b/>
          <w:i/>
          <w:sz w:val="28"/>
          <w:szCs w:val="28"/>
          <w:lang w:val="ru-RU"/>
        </w:rPr>
        <w:t xml:space="preserve">химии  по ООП в </w:t>
      </w:r>
      <w:r>
        <w:rPr>
          <w:b/>
          <w:i/>
          <w:sz w:val="28"/>
          <w:szCs w:val="28"/>
          <w:lang w:val="ru-RU"/>
        </w:rPr>
        <w:t>7</w:t>
      </w:r>
      <w:r w:rsidRPr="00E21DA7">
        <w:rPr>
          <w:b/>
          <w:i/>
          <w:sz w:val="28"/>
          <w:szCs w:val="28"/>
          <w:lang w:val="ru-RU"/>
        </w:rPr>
        <w:t xml:space="preserve"> классе</w:t>
      </w:r>
    </w:p>
    <w:tbl>
      <w:tblPr>
        <w:tblW w:w="999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18"/>
        <w:gridCol w:w="5246"/>
        <w:gridCol w:w="1134"/>
        <w:gridCol w:w="850"/>
        <w:gridCol w:w="992"/>
        <w:gridCol w:w="850"/>
      </w:tblGrid>
      <w:tr w:rsidR="00E21DA7" w:rsidTr="00E21DA7">
        <w:trPr>
          <w:trHeight w:val="47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7" w:rsidRDefault="00E21DA7">
            <w:pPr>
              <w:suppressAutoHyphens/>
              <w:snapToGrid w:val="0"/>
              <w:spacing w:after="200" w:line="100" w:lineRule="atLeast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7" w:rsidRDefault="00E21DA7" w:rsidP="00E21DA7">
            <w:pPr>
              <w:pStyle w:val="afe"/>
              <w:ind w:left="258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Наименование разделов и тем</w:t>
            </w:r>
          </w:p>
          <w:p w:rsidR="00E21DA7" w:rsidRPr="00E21DA7" w:rsidRDefault="00E21DA7">
            <w:pPr>
              <w:suppressAutoHyphens/>
              <w:snapToGrid w:val="0"/>
              <w:spacing w:after="200" w:line="100" w:lineRule="atLeast"/>
              <w:jc w:val="center"/>
              <w:rPr>
                <w:color w:val="000000"/>
                <w:sz w:val="28"/>
                <w:szCs w:val="28"/>
                <w:lang w:val="ru-RU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7" w:rsidRPr="00E21DA7" w:rsidRDefault="00E21DA7" w:rsidP="00E21DA7">
            <w:pPr>
              <w:suppressAutoHyphens/>
              <w:snapToGrid w:val="0"/>
              <w:spacing w:after="200" w:line="100" w:lineRule="atLeast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>
              <w:rPr>
                <w:rStyle w:val="aff2"/>
                <w:b/>
                <w:bCs/>
                <w:shd w:val="clear" w:color="auto" w:fill="F4F4F4"/>
              </w:rPr>
              <w:t>Количество часов</w:t>
            </w:r>
            <w:r w:rsidRPr="00E21DA7">
              <w:rPr>
                <w:rStyle w:val="aff2"/>
                <w:b/>
                <w:bCs/>
                <w:shd w:val="clear" w:color="auto" w:fill="F4F4F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>
            <w:pPr>
              <w:suppressAutoHyphens/>
              <w:snapToGrid w:val="0"/>
              <w:spacing w:after="200" w:line="100" w:lineRule="atLeast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 w:rsidRPr="00E21DA7">
              <w:rPr>
                <w:rStyle w:val="aff2"/>
                <w:b/>
                <w:bCs/>
                <w:shd w:val="clear" w:color="auto" w:fill="F4F4F4"/>
              </w:rPr>
              <w:t>Контрольных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>
            <w:pPr>
              <w:suppressAutoHyphens/>
              <w:snapToGrid w:val="0"/>
              <w:spacing w:after="200" w:line="100" w:lineRule="atLeast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 w:rsidRPr="00E21DA7">
              <w:rPr>
                <w:rStyle w:val="aff2"/>
                <w:b/>
                <w:bCs/>
                <w:shd w:val="clear" w:color="auto" w:fill="F4F4F4"/>
              </w:rPr>
              <w:t>экскурсий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>
            <w:pPr>
              <w:suppressAutoHyphens/>
              <w:snapToGrid w:val="0"/>
              <w:spacing w:after="200" w:line="100" w:lineRule="atLeast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 w:rsidRPr="00E21DA7">
              <w:rPr>
                <w:rStyle w:val="aff2"/>
                <w:b/>
                <w:bCs/>
                <w:shd w:val="clear" w:color="auto" w:fill="F4F4F4"/>
              </w:rPr>
              <w:t>Лабораторных опытов</w:t>
            </w:r>
          </w:p>
        </w:tc>
      </w:tr>
      <w:tr w:rsidR="00E21DA7" w:rsidRPr="00E21DA7" w:rsidTr="00D154E3">
        <w:trPr>
          <w:trHeight w:val="51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D154E3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7" w:rsidRPr="00D154E3" w:rsidRDefault="00E21DA7" w:rsidP="00E21DA7">
            <w:pPr>
              <w:snapToGrid w:val="0"/>
              <w:rPr>
                <w:sz w:val="24"/>
                <w:szCs w:val="24"/>
                <w:lang w:eastAsia="ar-SA"/>
              </w:rPr>
            </w:pPr>
            <w:r w:rsidRPr="00D154E3">
              <w:rPr>
                <w:color w:val="000000"/>
                <w:sz w:val="24"/>
                <w:szCs w:val="24"/>
              </w:rPr>
              <w:t xml:space="preserve"> Введение.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2E6CB7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 w:rsidP="00E21DA7">
            <w:pPr>
              <w:pStyle w:val="afff1"/>
              <w:snapToGrid w:val="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 w:rsidP="00E21DA7">
            <w:pPr>
              <w:pStyle w:val="afff1"/>
              <w:snapToGrid w:val="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231DFE" w:rsidP="00E21DA7">
            <w:pPr>
              <w:pStyle w:val="afff1"/>
              <w:snapToGrid w:val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21DA7" w:rsidRPr="00E21DA7" w:rsidTr="00D154E3">
        <w:trPr>
          <w:trHeight w:val="43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D154E3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7" w:rsidRPr="00D154E3" w:rsidRDefault="00E21DA7" w:rsidP="00D154E3">
            <w:pPr>
              <w:shd w:val="clear" w:color="auto" w:fill="FFFFFF"/>
              <w:rPr>
                <w:sz w:val="24"/>
                <w:szCs w:val="24"/>
                <w:lang w:val="ru-RU" w:eastAsia="ar-SA"/>
              </w:rPr>
            </w:pPr>
            <w:r w:rsidRPr="00D154E3">
              <w:rPr>
                <w:bCs/>
                <w:color w:val="000000"/>
                <w:spacing w:val="-7"/>
                <w:w w:val="112"/>
                <w:sz w:val="24"/>
                <w:szCs w:val="24"/>
                <w:lang w:val="ru-RU"/>
              </w:rPr>
              <w:t>Раздел 1. Простейшие.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2E6CB7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E21DA7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DA7" w:rsidRPr="00E21DA7" w:rsidRDefault="00231DFE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D0BCC" w:rsidRPr="00E21DA7" w:rsidTr="00D154E3">
        <w:trPr>
          <w:trHeight w:val="44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D154E3" w:rsidRDefault="00DD0BCC" w:rsidP="00D154E3">
            <w:pPr>
              <w:rPr>
                <w:sz w:val="24"/>
                <w:szCs w:val="24"/>
                <w:lang w:eastAsia="ar-SA"/>
              </w:rPr>
            </w:pPr>
            <w:r w:rsidRPr="00D154E3">
              <w:rPr>
                <w:bCs/>
                <w:sz w:val="24"/>
                <w:szCs w:val="24"/>
                <w:lang w:val="ru-RU"/>
              </w:rPr>
              <w:t>Раздел 2. Многоклеточные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2E6CB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8D7FAB" w:rsidRDefault="00DD0BCC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231DFE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DD0BCC" w:rsidRPr="00E21DA7" w:rsidTr="00E21DA7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06155F" w:rsidRDefault="00DD0BCC" w:rsidP="00D154E3">
            <w:pPr>
              <w:shd w:val="clear" w:color="auto" w:fill="FFFFFF"/>
              <w:rPr>
                <w:sz w:val="24"/>
                <w:szCs w:val="24"/>
                <w:lang w:val="ru-RU" w:eastAsia="ar-SA"/>
              </w:rPr>
            </w:pPr>
            <w:r w:rsidRPr="00D154E3">
              <w:rPr>
                <w:bCs/>
                <w:color w:val="000000"/>
                <w:w w:val="106"/>
                <w:sz w:val="24"/>
                <w:szCs w:val="24"/>
                <w:lang w:val="ru-RU"/>
              </w:rPr>
              <w:t>Раздел 3. Эволюция строения функций органов и их систем у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8D7FAB" w:rsidRDefault="008D7FAB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 w:val="0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231DFE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D0BCC" w:rsidRPr="00E21DA7" w:rsidTr="00D154E3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D154E3" w:rsidRDefault="00DD0BCC" w:rsidP="00D154E3">
            <w:pPr>
              <w:shd w:val="clear" w:color="auto" w:fill="FFFFFF"/>
              <w:rPr>
                <w:sz w:val="24"/>
                <w:szCs w:val="24"/>
                <w:lang w:eastAsia="ar-SA"/>
              </w:rPr>
            </w:pPr>
            <w:r w:rsidRPr="00D154E3">
              <w:rPr>
                <w:bCs/>
                <w:color w:val="000000"/>
                <w:spacing w:val="-4"/>
                <w:w w:val="107"/>
                <w:sz w:val="24"/>
                <w:szCs w:val="24"/>
                <w:lang w:val="ru-RU"/>
              </w:rPr>
              <w:t>Раздел 4. Индивидуальное развитие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</w:tr>
      <w:tr w:rsidR="00DD0BCC" w:rsidRPr="00E21DA7" w:rsidTr="00E21DA7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06155F" w:rsidRDefault="00DD0BCC" w:rsidP="00D154E3">
            <w:pPr>
              <w:shd w:val="clear" w:color="auto" w:fill="FFFFFF"/>
              <w:ind w:left="5"/>
              <w:rPr>
                <w:sz w:val="24"/>
                <w:szCs w:val="24"/>
                <w:lang w:val="ru-RU" w:eastAsia="ar-SA"/>
              </w:rPr>
            </w:pPr>
            <w:r w:rsidRPr="00D154E3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Раздел 5. Развитие и закономерности размещения животных на Земле.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</w:tr>
      <w:tr w:rsidR="00DD0BCC" w:rsidRPr="00E21DA7" w:rsidTr="00E21DA7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D154E3" w:rsidRDefault="00DD0BCC" w:rsidP="00D154E3">
            <w:pPr>
              <w:shd w:val="clear" w:color="auto" w:fill="FFFFFF"/>
              <w:ind w:left="5"/>
              <w:rPr>
                <w:sz w:val="24"/>
                <w:szCs w:val="24"/>
                <w:lang w:val="ru-RU" w:eastAsia="ar-SA"/>
              </w:rPr>
            </w:pPr>
            <w:r w:rsidRPr="00D154E3">
              <w:rPr>
                <w:bCs/>
                <w:color w:val="000000"/>
                <w:spacing w:val="-7"/>
                <w:w w:val="111"/>
                <w:sz w:val="24"/>
                <w:szCs w:val="24"/>
                <w:lang w:val="ru-RU"/>
              </w:rPr>
              <w:t>Раздел 6. Биоценозы.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</w:tr>
      <w:tr w:rsidR="00DD0BCC" w:rsidRPr="00E21DA7" w:rsidTr="00E21DA7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CC" w:rsidRPr="00D154E3" w:rsidRDefault="00DD0BCC" w:rsidP="00D154E3">
            <w:pPr>
              <w:shd w:val="clear" w:color="auto" w:fill="FFFFFF"/>
              <w:ind w:left="2"/>
              <w:rPr>
                <w:sz w:val="24"/>
                <w:szCs w:val="24"/>
                <w:lang w:val="ru-RU" w:eastAsia="ar-SA"/>
              </w:rPr>
            </w:pPr>
            <w:r w:rsidRPr="00D154E3">
              <w:rPr>
                <w:bCs/>
                <w:color w:val="000000"/>
                <w:spacing w:val="-2"/>
                <w:sz w:val="24"/>
                <w:szCs w:val="24"/>
                <w:lang w:val="ru-RU"/>
              </w:rPr>
              <w:t>Раздел 7. Животный мир и хозяйственная деятельность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</w:tr>
      <w:tr w:rsidR="00DD0BCC" w:rsidRPr="00E21DA7" w:rsidTr="00D154E3">
        <w:trPr>
          <w:trHeight w:val="4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DD0BCC" w:rsidRDefault="00DD0BCC" w:rsidP="00E21DA7">
            <w:pPr>
              <w:shd w:val="clear" w:color="auto" w:fill="FFFFFF"/>
              <w:suppressAutoHyphens/>
              <w:rPr>
                <w:b/>
                <w:bCs/>
                <w:color w:val="000000"/>
                <w:spacing w:val="-4"/>
                <w:w w:val="109"/>
                <w:sz w:val="24"/>
                <w:szCs w:val="24"/>
                <w:lang w:val="ru-RU" w:eastAsia="ar-SA"/>
              </w:rPr>
            </w:pPr>
            <w:r>
              <w:rPr>
                <w:b/>
                <w:bCs/>
                <w:color w:val="000000"/>
                <w:spacing w:val="-4"/>
                <w:w w:val="109"/>
                <w:sz w:val="24"/>
                <w:szCs w:val="24"/>
                <w:lang w:val="ru-RU" w:eastAsia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DD0BCC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8D7FAB" w:rsidRDefault="008D7FAB" w:rsidP="008D7FAB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 w:val="0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CC" w:rsidRPr="00E21DA7" w:rsidRDefault="00231DFE" w:rsidP="00E21DA7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B543FD" w:rsidRPr="00E21DA7" w:rsidRDefault="00B543FD" w:rsidP="00E21DA7">
      <w:pPr>
        <w:rPr>
          <w:rFonts w:cs="Calibri"/>
          <w:b/>
          <w:color w:val="000000"/>
          <w:sz w:val="24"/>
          <w:szCs w:val="24"/>
          <w:lang w:eastAsia="ar-SA"/>
        </w:rPr>
      </w:pPr>
    </w:p>
    <w:p w:rsidR="00B543FD" w:rsidRPr="00E21DA7" w:rsidRDefault="00B543FD" w:rsidP="00E21DA7">
      <w:pPr>
        <w:rPr>
          <w:b/>
          <w:color w:val="000000"/>
          <w:sz w:val="24"/>
          <w:szCs w:val="24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widowControl/>
        <w:autoSpaceDE/>
        <w:autoSpaceDN/>
        <w:rPr>
          <w:b/>
          <w:sz w:val="24"/>
          <w:szCs w:val="24"/>
          <w:lang w:val="ru-RU" w:eastAsia="ru-RU"/>
        </w:rPr>
      </w:pPr>
    </w:p>
    <w:p w:rsidR="00091A75" w:rsidRDefault="00091A75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8F1B89" w:rsidRPr="005208B6" w:rsidRDefault="008F1B89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 w:rsidRPr="005208B6">
        <w:rPr>
          <w:b/>
          <w:lang w:val="ru-RU"/>
        </w:rPr>
        <w:t>Содержание учебного предмета биологии с учетом вариативной части</w:t>
      </w:r>
    </w:p>
    <w:p w:rsidR="008F1B89" w:rsidRDefault="008F1B89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 w:rsidRPr="005208B6">
        <w:rPr>
          <w:b/>
          <w:lang w:val="ru-RU"/>
        </w:rPr>
        <w:t>в 8 классе</w:t>
      </w:r>
    </w:p>
    <w:p w:rsidR="00091A75" w:rsidRDefault="00091A75" w:rsidP="00091A75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Биология. </w:t>
      </w:r>
    </w:p>
    <w:p w:rsidR="00091A75" w:rsidRDefault="00091A75" w:rsidP="00091A75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Человек. (70 ч, 2 ч в неделю)</w:t>
      </w:r>
    </w:p>
    <w:p w:rsidR="00091A75" w:rsidRPr="005208B6" w:rsidRDefault="00091A75" w:rsidP="00091A75">
      <w:pPr>
        <w:tabs>
          <w:tab w:val="left" w:pos="900"/>
        </w:tabs>
        <w:ind w:firstLine="567"/>
        <w:jc w:val="center"/>
        <w:rPr>
          <w:b/>
          <w:lang w:val="ru-RU"/>
        </w:rPr>
      </w:pPr>
    </w:p>
    <w:p w:rsidR="008A67E4" w:rsidRPr="005208B6" w:rsidRDefault="008A67E4" w:rsidP="008A67E4">
      <w:pPr>
        <w:pStyle w:val="2"/>
        <w:spacing w:line="240" w:lineRule="auto"/>
        <w:ind w:left="0" w:right="154" w:firstLine="567"/>
        <w:rPr>
          <w:lang w:val="ru-RU"/>
        </w:rPr>
      </w:pPr>
      <w:r w:rsidRPr="005208B6">
        <w:rPr>
          <w:lang w:val="ru-RU"/>
        </w:rPr>
        <w:t>Раздел 1. Введение. Науки, изучающие организм человека (2 часа)</w:t>
      </w:r>
    </w:p>
    <w:p w:rsidR="008A67E4" w:rsidRPr="005208B6" w:rsidRDefault="008A67E4" w:rsidP="008A67E4">
      <w:pPr>
        <w:pStyle w:val="a7"/>
        <w:spacing w:before="77"/>
        <w:ind w:left="0" w:right="115" w:firstLine="567"/>
        <w:rPr>
          <w:lang w:val="ru-RU"/>
        </w:rPr>
      </w:pPr>
      <w:r w:rsidRPr="005208B6">
        <w:rPr>
          <w:lang w:val="ru-RU"/>
        </w:rPr>
        <w:t xml:space="preserve"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2. Происхождение человека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(3 часа)</w:t>
      </w:r>
    </w:p>
    <w:p w:rsidR="008A67E4" w:rsidRPr="005208B6" w:rsidRDefault="008A67E4" w:rsidP="008A67E4">
      <w:pPr>
        <w:pStyle w:val="a7"/>
        <w:spacing w:before="77"/>
        <w:ind w:left="0" w:right="115" w:firstLine="567"/>
        <w:rPr>
          <w:lang w:val="ru-RU"/>
        </w:rPr>
      </w:pPr>
      <w:r w:rsidRPr="005208B6">
        <w:rPr>
          <w:lang w:val="ru-RU"/>
        </w:rPr>
        <w:t xml:space="preserve">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Историческое прошлое человека. </w:t>
      </w:r>
      <w:r w:rsidR="006804F6" w:rsidRPr="005208B6">
        <w:rPr>
          <w:rFonts w:cs="Calibri"/>
          <w:bCs/>
          <w:color w:val="000000"/>
          <w:lang w:val="ru-RU" w:eastAsia="ar-SA"/>
        </w:rPr>
        <w:t xml:space="preserve">Основные этапы эволюции человека Влияние биологических и социальных факторов на эволюцию человека. </w:t>
      </w:r>
      <w:r w:rsidRPr="005208B6">
        <w:rPr>
          <w:lang w:val="ru-RU"/>
        </w:rPr>
        <w:t xml:space="preserve">Расы человека. </w:t>
      </w:r>
      <w:r w:rsidRPr="005208B6">
        <w:rPr>
          <w:rFonts w:cs="Calibri"/>
          <w:bCs/>
          <w:color w:val="000000"/>
          <w:lang w:val="ru-RU" w:eastAsia="ar-SA"/>
        </w:rPr>
        <w:t>Человек как вид.</w:t>
      </w:r>
      <w:r w:rsidR="006804F6" w:rsidRPr="005208B6">
        <w:rPr>
          <w:rFonts w:cs="Calibri"/>
          <w:bCs/>
          <w:color w:val="000000"/>
          <w:lang w:val="ru-RU" w:eastAsia="ar-SA"/>
        </w:rPr>
        <w:t xml:space="preserve"> </w:t>
      </w:r>
      <w:r w:rsidRPr="005208B6">
        <w:rPr>
          <w:lang w:val="ru-RU"/>
        </w:rPr>
        <w:t>Среда обитания человека.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Модель «Происхождение человека». Модели остатков древней культуры человека.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3. Строение организма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</w:t>
      </w:r>
      <w:r w:rsidR="00ED24EC">
        <w:rPr>
          <w:rFonts w:cs="Calibri"/>
          <w:bCs/>
          <w:color w:val="000000"/>
          <w:sz w:val="24"/>
          <w:szCs w:val="24"/>
          <w:lang w:val="ru-RU" w:eastAsia="ar-SA"/>
        </w:rPr>
        <w:t>4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ч)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Общий обзор организма человека. Уровни организации. Структура тела. Органы и системы органов. Клеточное строение организма. </w:t>
      </w:r>
      <w:r w:rsidR="006804F6" w:rsidRPr="005208B6">
        <w:rPr>
          <w:sz w:val="24"/>
          <w:szCs w:val="24"/>
          <w:lang w:val="ru-RU"/>
        </w:rPr>
        <w:t xml:space="preserve">Строение, химический состав, жизненные свойства клетки. </w:t>
      </w:r>
      <w:r w:rsidR="006804F6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="006804F6" w:rsidRPr="005208B6">
        <w:rPr>
          <w:sz w:val="24"/>
          <w:szCs w:val="24"/>
          <w:lang w:val="ru-RU"/>
        </w:rPr>
        <w:t xml:space="preserve">Ткани, органы и системы органов организма человека, их строение и функции.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нервная ткани. Строение и функция нейрона. Синапс. Рефлекторная регуляция органов и систем организма.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Разложение пероксида водорода ферментом каталазой.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Лабораторные и практические работы</w:t>
      </w:r>
    </w:p>
    <w:p w:rsidR="008A67E4" w:rsidRPr="005208B6" w:rsidRDefault="006804F6" w:rsidP="006804F6">
      <w:pPr>
        <w:widowControl/>
        <w:tabs>
          <w:tab w:val="left" w:pos="0"/>
          <w:tab w:val="left" w:pos="1518"/>
        </w:tabs>
        <w:suppressAutoHyphens/>
        <w:autoSpaceDE/>
        <w:autoSpaceDN/>
        <w:spacing w:line="276" w:lineRule="auto"/>
        <w:ind w:firstLine="567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sz w:val="24"/>
          <w:szCs w:val="24"/>
          <w:lang w:val="ru-RU"/>
        </w:rPr>
        <w:t xml:space="preserve">Выявление особенностей строения клеток разных тканей. 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>Рассматривание клеток и тканей в оптический микроскоп. Микропрепараты клеток, эпителиальной, соединительной, мышечной и нервной тканей.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Самонаблюдение мигательного рефлекса и условия его проявления и торможения. Коленный рефлекс и др.</w:t>
      </w:r>
    </w:p>
    <w:p w:rsidR="008A67E4" w:rsidRPr="005208B6" w:rsidRDefault="006804F6" w:rsidP="006804F6">
      <w:pPr>
        <w:pStyle w:val="2"/>
        <w:spacing w:line="276" w:lineRule="auto"/>
        <w:ind w:left="102" w:firstLine="707"/>
        <w:rPr>
          <w:rFonts w:cs="Calibri"/>
          <w:color w:val="000000"/>
          <w:lang w:val="ru-RU" w:eastAsia="ar-SA"/>
        </w:rPr>
      </w:pPr>
      <w:r w:rsidRPr="005208B6">
        <w:rPr>
          <w:lang w:val="ru-RU"/>
        </w:rPr>
        <w:t xml:space="preserve"> </w:t>
      </w:r>
      <w:r w:rsidR="008A67E4" w:rsidRPr="005208B6">
        <w:rPr>
          <w:rFonts w:cs="Calibri"/>
          <w:color w:val="000000"/>
          <w:lang w:val="ru-RU" w:eastAsia="ar-SA"/>
        </w:rPr>
        <w:t>Раздел 4. Опорно-двигательная система (</w:t>
      </w:r>
      <w:r w:rsidR="00065E35">
        <w:rPr>
          <w:rFonts w:cs="Calibri"/>
          <w:color w:val="000000"/>
          <w:lang w:val="ru-RU" w:eastAsia="ar-SA"/>
        </w:rPr>
        <w:t>8</w:t>
      </w:r>
      <w:r w:rsidR="008A67E4" w:rsidRPr="005208B6">
        <w:rPr>
          <w:rFonts w:cs="Calibri"/>
          <w:color w:val="000000"/>
          <w:lang w:val="ru-RU" w:eastAsia="ar-SA"/>
        </w:rPr>
        <w:t xml:space="preserve"> ч)</w:t>
      </w:r>
    </w:p>
    <w:p w:rsidR="008A67E4" w:rsidRPr="005208B6" w:rsidRDefault="008A67E4" w:rsidP="00AD6F63">
      <w:pPr>
        <w:pStyle w:val="a7"/>
        <w:ind w:left="0" w:right="106" w:firstLine="567"/>
        <w:rPr>
          <w:rFonts w:cs="Calibri"/>
          <w:bCs/>
          <w:color w:val="000000"/>
          <w:lang w:val="ru-RU" w:eastAsia="ar-SA"/>
        </w:rPr>
      </w:pPr>
      <w:r w:rsidRPr="005208B6">
        <w:rPr>
          <w:rFonts w:cs="Calibri"/>
          <w:bCs/>
          <w:color w:val="000000"/>
          <w:lang w:val="ru-RU" w:eastAsia="ar-SA"/>
        </w:rPr>
        <w:t>Скелет и мышцы, их функции. Химический состав костей, их макро</w:t>
      </w:r>
      <w:r w:rsidR="00AD6F63" w:rsidRPr="005208B6">
        <w:rPr>
          <w:rFonts w:cs="Calibri"/>
          <w:bCs/>
          <w:color w:val="000000"/>
          <w:lang w:val="ru-RU" w:eastAsia="ar-SA"/>
        </w:rPr>
        <w:t>-</w:t>
      </w:r>
      <w:r w:rsidRPr="005208B6">
        <w:rPr>
          <w:rFonts w:cs="Calibri"/>
          <w:bCs/>
          <w:color w:val="000000"/>
          <w:lang w:val="ru-RU" w:eastAsia="ar-SA"/>
        </w:rPr>
        <w:t xml:space="preserve"> и микростроение, типы костей. Скелет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полуподвижные, подвижные (суставы). 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</w:t>
      </w:r>
      <w:r w:rsidR="00AD6F63" w:rsidRPr="005208B6">
        <w:rPr>
          <w:lang w:val="ru-RU"/>
        </w:rPr>
        <w:t xml:space="preserve">Влияние факторов окружаю- щей среды и образа жизни на развитие скелета. Значение физических упражнений для правильного формирования скелета и мышц. </w:t>
      </w:r>
      <w:r w:rsidRPr="005208B6">
        <w:rPr>
          <w:rFonts w:cs="Calibri"/>
          <w:bCs/>
          <w:color w:val="000000"/>
          <w:lang w:val="ru-RU" w:eastAsia="ar-SA"/>
        </w:rPr>
        <w:t xml:space="preserve">Нарушения осанки и развитие плоскостопия: причины, выявление, предупреждение и исправление. </w:t>
      </w:r>
      <w:r w:rsidR="00AD6F63" w:rsidRPr="005208B6">
        <w:rPr>
          <w:lang w:val="ru-RU"/>
        </w:rPr>
        <w:t xml:space="preserve">Гиподинамия.  Профилактика травматизма. </w:t>
      </w:r>
      <w:r w:rsidRPr="005208B6">
        <w:rPr>
          <w:rFonts w:cs="Calibri"/>
          <w:bCs/>
          <w:color w:val="000000"/>
          <w:lang w:val="ru-RU" w:eastAsia="ar-SA"/>
        </w:rPr>
        <w:t>Первая помощь при ушибах, переломах костей и вывихах суставов.</w:t>
      </w:r>
      <w:r w:rsidR="00AD6F63" w:rsidRPr="005208B6">
        <w:rPr>
          <w:lang w:val="ru-RU"/>
        </w:rPr>
        <w:t xml:space="preserve"> </w:t>
      </w:r>
    </w:p>
    <w:p w:rsidR="00091A75" w:rsidRDefault="00091A75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lastRenderedPageBreak/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Скелет и муляжи торса человека, черепа, костей конечностей, позвонков. Распилы костей. Приёмы оказания первой помощи при травмах.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6804F6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Микроскопическое строение кости</w:t>
      </w:r>
    </w:p>
    <w:p w:rsidR="00571C93" w:rsidRPr="005208B6" w:rsidRDefault="00571C93" w:rsidP="00571C93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sz w:val="24"/>
          <w:szCs w:val="24"/>
          <w:lang w:val="ru-RU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Выявление особенностей строения позвонков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Мышцы человеческого тела (выполняется либо в классе, либо дома).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Утомление при статической и динамической работе.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Выявление нарушений осанки.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Выявление плоскостопия (выполняется дома).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Самонаблюдения работы основных мышц, роли плечевого пояса в движениях руки.</w:t>
      </w:r>
    </w:p>
    <w:p w:rsidR="004470B6" w:rsidRPr="005208B6" w:rsidRDefault="004470B6" w:rsidP="004470B6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Контрольные работы</w:t>
      </w:r>
    </w:p>
    <w:p w:rsidR="004470B6" w:rsidRPr="005208B6" w:rsidRDefault="004470B6" w:rsidP="004470B6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№1 Опорно-двигательная система 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5. Внутренняя среда организма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(3 ч)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Компоненты внутренней среды: кровь, тканевая жидкость, лимфа. </w:t>
      </w:r>
      <w:r w:rsidR="004470B6" w:rsidRPr="005208B6">
        <w:rPr>
          <w:sz w:val="24"/>
          <w:szCs w:val="24"/>
          <w:lang w:val="ru-RU"/>
        </w:rPr>
        <w:t xml:space="preserve">Функции крови и лимфы.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Их взаимодействие. </w:t>
      </w:r>
      <w:r w:rsidR="004470B6" w:rsidRPr="005208B6">
        <w:rPr>
          <w:sz w:val="24"/>
          <w:szCs w:val="24"/>
          <w:lang w:val="ru-RU"/>
        </w:rPr>
        <w:t xml:space="preserve">Поддержание постоянства внутренней среды.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Гомеостаз. Состав крови: плазма и форменные элементы (тромбоциты, эритроциты, лейкоциты). Функции клеток крови. Свёртывание</w:t>
      </w:r>
      <w:r w:rsidR="004470B6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крови. Роль кальция и витамина K в свёртывании крови. Анализ крови. Малокровие. Кроветворение. Борьба организма с инфекцией. Иммунитет. </w:t>
      </w:r>
      <w:r w:rsidR="004470B6" w:rsidRPr="005208B6">
        <w:rPr>
          <w:sz w:val="24"/>
          <w:szCs w:val="24"/>
          <w:lang w:val="ru-RU"/>
        </w:rPr>
        <w:t xml:space="preserve">Факторы, влияющие на иммунитет.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Защитные барьеры организма. </w:t>
      </w:r>
      <w:r w:rsidR="004470B6" w:rsidRPr="005208B6">
        <w:rPr>
          <w:sz w:val="24"/>
          <w:szCs w:val="24"/>
          <w:lang w:val="ru-RU"/>
        </w:rPr>
        <w:t xml:space="preserve">Значение работ Л. Пастера и И.И. Мечникова в области иммунитета. Роль прививок в борьбе с инфекционными заболеваниями.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Антигены и антитела. Специфический и неспецифический иммунитет. Клеточный и</w:t>
      </w:r>
      <w:r w:rsidR="004470B6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Бацилло-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Лабораторные работы</w:t>
      </w:r>
    </w:p>
    <w:p w:rsidR="004470B6" w:rsidRPr="005208B6" w:rsidRDefault="00571C93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Сравнение микроскопического строения 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крови человека и лягушки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6. Кровеносная и лимфатическая системы организма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</w:t>
      </w:r>
      <w:r w:rsidR="00ED24EC">
        <w:rPr>
          <w:rFonts w:cs="Calibri"/>
          <w:bCs/>
          <w:color w:val="000000"/>
          <w:sz w:val="24"/>
          <w:szCs w:val="24"/>
          <w:lang w:val="ru-RU" w:eastAsia="ar-SA"/>
        </w:rPr>
        <w:t>6 часов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)</w:t>
      </w:r>
    </w:p>
    <w:p w:rsidR="008A67E4" w:rsidRPr="005208B6" w:rsidRDefault="008A67E4" w:rsidP="006B20FA">
      <w:pPr>
        <w:pStyle w:val="a7"/>
        <w:ind w:left="0" w:right="107" w:firstLine="567"/>
        <w:rPr>
          <w:rFonts w:cs="Calibri"/>
          <w:bCs/>
          <w:color w:val="000000"/>
          <w:lang w:val="ru-RU" w:eastAsia="ar-SA"/>
        </w:rPr>
      </w:pPr>
      <w:r w:rsidRPr="005208B6">
        <w:rPr>
          <w:rFonts w:cs="Calibri"/>
          <w:bCs/>
          <w:color w:val="000000"/>
          <w:lang w:val="ru-RU" w:eastAsia="ar-SA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</w:t>
      </w:r>
      <w:r w:rsidR="006B20FA" w:rsidRPr="005208B6">
        <w:rPr>
          <w:lang w:val="ru-RU"/>
        </w:rPr>
        <w:t xml:space="preserve">Сердечный цикл. </w:t>
      </w:r>
      <w:r w:rsidRPr="005208B6">
        <w:rPr>
          <w:rFonts w:cs="Calibri"/>
          <w:bCs/>
          <w:color w:val="000000"/>
          <w:lang w:val="ru-RU" w:eastAsia="ar-SA"/>
        </w:rPr>
        <w:t xml:space="preserve">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</w:t>
      </w:r>
      <w:r w:rsidR="006B20FA" w:rsidRPr="005208B6">
        <w:rPr>
          <w:lang w:val="ru-RU"/>
        </w:rPr>
        <w:t xml:space="preserve">Профилактика сердечно-сосудистых заболеваний. Виды кровотечений, приемы оказания первой помощи при кровотечениях. </w:t>
      </w:r>
      <w:r w:rsidRPr="005208B6">
        <w:rPr>
          <w:rFonts w:cs="Calibri"/>
          <w:bCs/>
          <w:color w:val="000000"/>
          <w:lang w:val="ru-RU" w:eastAsia="ar-SA"/>
        </w:rPr>
        <w:t>Доврачебная помощь при заболевании сердца и сосудов. Первая помощь при кровотечениях.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Лабораторные работы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Положение венозных клапанов в опущенной и поднятой руке.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Изменения в тканях при перетяжках, затрудняющих кровообращение.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Определение скорости кровотока в сосудах ногтевого ложа.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Опыты, выявляющие природу пульса.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Функциональная проба: реакция сердечно-сосудистой системы на дозированную нагрузку.</w:t>
      </w:r>
    </w:p>
    <w:p w:rsidR="006B20FA" w:rsidRPr="005208B6" w:rsidRDefault="006B20FA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Подсчет пульса в разных условиях. Измерение артериального давления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7. Дыхание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</w:t>
      </w:r>
      <w:r w:rsidR="00357572">
        <w:rPr>
          <w:rFonts w:cs="Calibri"/>
          <w:bCs/>
          <w:color w:val="000000"/>
          <w:sz w:val="24"/>
          <w:szCs w:val="24"/>
          <w:lang w:val="ru-RU" w:eastAsia="ar-SA"/>
        </w:rPr>
        <w:t>5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ч)</w:t>
      </w:r>
    </w:p>
    <w:p w:rsidR="005C7521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Значение дыхания. </w:t>
      </w:r>
      <w:r w:rsidR="005C7521" w:rsidRPr="005208B6">
        <w:rPr>
          <w:sz w:val="24"/>
          <w:szCs w:val="24"/>
          <w:lang w:val="ru-RU"/>
        </w:rPr>
        <w:t xml:space="preserve">Этапы дыхания.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</w:t>
      </w:r>
      <w:r w:rsidR="005C7521" w:rsidRPr="005208B6">
        <w:rPr>
          <w:sz w:val="24"/>
          <w:szCs w:val="24"/>
          <w:lang w:val="ru-RU"/>
        </w:rPr>
        <w:t xml:space="preserve">Легочные объемы. Газообмен в легких и тканях.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Нервная и гуморальная регуляция дыхания. </w:t>
      </w:r>
      <w:r w:rsidR="005C7521" w:rsidRPr="005208B6">
        <w:rPr>
          <w:sz w:val="24"/>
          <w:szCs w:val="24"/>
          <w:lang w:val="ru-RU"/>
        </w:rPr>
        <w:t xml:space="preserve">Гигиена дыхания. Вред табакокурения.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Охрана воздушной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lastRenderedPageBreak/>
        <w:t xml:space="preserve">среды. </w:t>
      </w:r>
      <w:r w:rsidR="005C7521" w:rsidRPr="005208B6">
        <w:rPr>
          <w:sz w:val="24"/>
          <w:szCs w:val="24"/>
          <w:lang w:val="ru-RU"/>
        </w:rPr>
        <w:t xml:space="preserve">Предупреждение распространения инфекционных заболеваний и соблюдение мер профилактики для защиты собственного организма.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</w:t>
      </w:r>
    </w:p>
    <w:p w:rsidR="008A67E4" w:rsidRPr="005208B6" w:rsidRDefault="005C7521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П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>ервая помощь</w:t>
      </w:r>
      <w:r w:rsidR="00D500C7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>утопающему, при удушении и заваливании землёй, электротравме.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</w:t>
      </w:r>
      <w:r w:rsidR="005C7521" w:rsidRPr="005208B6">
        <w:rPr>
          <w:rFonts w:cs="Calibri"/>
          <w:i/>
          <w:color w:val="000000"/>
          <w:sz w:val="24"/>
          <w:szCs w:val="24"/>
          <w:lang w:val="ru-RU" w:eastAsia="ar-SA"/>
        </w:rPr>
        <w:t>и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Модель гортани. Модель, поясняющая механизм вдоха и выдоха. Приёмы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ёмкости лёгких. Приёмы искусственного дыхания.</w:t>
      </w:r>
    </w:p>
    <w:p w:rsidR="00642CE3" w:rsidRPr="005208B6" w:rsidRDefault="00642CE3" w:rsidP="00642CE3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Лабораторные работы</w:t>
      </w:r>
    </w:p>
    <w:p w:rsidR="00642CE3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Измерение </w:t>
      </w:r>
      <w:r w:rsidR="00642CE3" w:rsidRPr="005208B6">
        <w:rPr>
          <w:rFonts w:cs="Calibri"/>
          <w:bCs/>
          <w:color w:val="000000"/>
          <w:sz w:val="24"/>
          <w:szCs w:val="24"/>
          <w:lang w:val="ru-RU" w:eastAsia="ar-SA"/>
        </w:rPr>
        <w:t>жизненной емкости легких. Дыхательные движения.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Функциональные пробы с задержкой дыхания на вдохе и выдохе.</w:t>
      </w:r>
    </w:p>
    <w:p w:rsidR="00642CE3" w:rsidRPr="005208B6" w:rsidRDefault="00642CE3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Контрольная работа № 2</w:t>
      </w: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color w:val="000000"/>
          <w:sz w:val="24"/>
          <w:szCs w:val="24"/>
          <w:lang w:val="ru-RU" w:eastAsia="ar-SA"/>
        </w:rPr>
        <w:t>Кровеносная и лимфатическая системы организма. Дыхание</w:t>
      </w:r>
    </w:p>
    <w:p w:rsidR="00642CE3" w:rsidRPr="00357572" w:rsidRDefault="008A67E4" w:rsidP="00357572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8. Пищеварение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(6 ч)</w:t>
      </w:r>
    </w:p>
    <w:p w:rsidR="008A67E4" w:rsidRPr="005208B6" w:rsidRDefault="00642CE3" w:rsidP="00642CE3">
      <w:pPr>
        <w:pStyle w:val="a7"/>
        <w:ind w:left="0" w:right="114" w:firstLine="567"/>
        <w:rPr>
          <w:rFonts w:cs="Calibri"/>
          <w:bCs/>
          <w:color w:val="000000"/>
          <w:lang w:val="ru-RU" w:eastAsia="ar-SA"/>
        </w:rPr>
      </w:pPr>
      <w:r w:rsidRPr="005208B6">
        <w:rPr>
          <w:lang w:val="ru-RU"/>
        </w:rPr>
        <w:t xml:space="preserve">Питание. Пищеварение. Пищеварительная система: строение и функции. Ферменты, роль  ферментов в пищеварении.  Обработка пищи  в ротовой  полости.  Зубы 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 И. П. в изучение пищеварения. </w:t>
      </w:r>
      <w:r w:rsidRPr="005208B6">
        <w:rPr>
          <w:rFonts w:cs="Calibri"/>
          <w:bCs/>
          <w:color w:val="000000"/>
          <w:lang w:val="ru-RU" w:eastAsia="ar-SA"/>
        </w:rPr>
        <w:t xml:space="preserve">Заболевания органов пищеварения, их профилактика. Гигиена органов пищеварения. </w:t>
      </w:r>
      <w:r w:rsidRPr="005208B6">
        <w:rPr>
          <w:lang w:val="ru-RU"/>
        </w:rPr>
        <w:t xml:space="preserve">Гигиена питания, предотвращение желудочно-кишечных заболеваний и </w:t>
      </w:r>
      <w:r w:rsidRPr="005208B6">
        <w:rPr>
          <w:rFonts w:cs="Calibri"/>
          <w:bCs/>
          <w:color w:val="000000"/>
          <w:lang w:val="ru-RU" w:eastAsia="ar-SA"/>
        </w:rPr>
        <w:t>гельминтозов. Доврачебная помощь при пищевых отравлениях</w:t>
      </w:r>
      <w:r w:rsidR="008A67E4" w:rsidRPr="005208B6">
        <w:rPr>
          <w:rFonts w:cs="Calibri"/>
          <w:bCs/>
          <w:color w:val="000000"/>
          <w:lang w:val="ru-RU" w:eastAsia="ar-SA"/>
        </w:rPr>
        <w:t xml:space="preserve"> 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Торс человека.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D500C7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642CE3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Действие ферментов слюны на крахмал. </w:t>
      </w:r>
    </w:p>
    <w:p w:rsidR="008A67E4" w:rsidRPr="005208B6" w:rsidRDefault="008A67E4" w:rsidP="00642CE3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Самонаблюдения: определение положения слюнных желёз, движение гортани при глотании.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9. Обмен веществ и энергии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(3 ч)</w:t>
      </w:r>
    </w:p>
    <w:p w:rsidR="00D500C7" w:rsidRPr="005208B6" w:rsidRDefault="00D500C7" w:rsidP="00D500C7">
      <w:pPr>
        <w:pStyle w:val="a7"/>
        <w:ind w:left="0" w:right="110" w:firstLine="567"/>
        <w:rPr>
          <w:lang w:val="ru-RU"/>
        </w:rPr>
      </w:pPr>
      <w:r w:rsidRPr="005208B6">
        <w:rPr>
          <w:rFonts w:cs="Calibri"/>
          <w:bCs/>
          <w:color w:val="000000"/>
          <w:lang w:val="ru-RU" w:eastAsia="ar-SA"/>
        </w:rPr>
        <w:t xml:space="preserve">Обмен веществ и энергии — основное свойство всех живых существ. </w:t>
      </w:r>
      <w:r w:rsidRPr="005208B6">
        <w:rPr>
          <w:lang w:val="ru-RU"/>
        </w:rPr>
        <w:t xml:space="preserve">Обмен веществ и превращение энергии. Две стороны обмена веществ и энергии. </w:t>
      </w:r>
      <w:r w:rsidRPr="005208B6">
        <w:rPr>
          <w:rFonts w:cs="Calibri"/>
          <w:bCs/>
          <w:color w:val="000000"/>
          <w:lang w:val="ru-RU" w:eastAsia="ar-SA"/>
        </w:rPr>
        <w:t xml:space="preserve">Пластический и энергетический обмен. </w:t>
      </w:r>
      <w:r w:rsidRPr="005208B6">
        <w:rPr>
          <w:lang w:val="ru-RU"/>
        </w:rPr>
        <w:t xml:space="preserve">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</w:t>
      </w:r>
      <w:r w:rsidRPr="005208B6">
        <w:rPr>
          <w:rFonts w:cs="Calibri"/>
          <w:bCs/>
          <w:color w:val="000000"/>
          <w:lang w:val="ru-RU" w:eastAsia="ar-SA"/>
        </w:rPr>
        <w:t xml:space="preserve">Энергетическая ёмкость пищи. </w:t>
      </w:r>
      <w:r w:rsidRPr="005208B6">
        <w:rPr>
          <w:lang w:val="ru-RU"/>
        </w:rPr>
        <w:t>Регуляция обмена веществ.</w:t>
      </w:r>
      <w:r w:rsidRPr="005208B6">
        <w:rPr>
          <w:rFonts w:cs="Calibri"/>
          <w:bCs/>
          <w:color w:val="000000"/>
          <w:lang w:val="ru-RU" w:eastAsia="ar-SA"/>
        </w:rPr>
        <w:t xml:space="preserve"> Основной и общий обмен.</w:t>
      </w:r>
    </w:p>
    <w:p w:rsidR="00D500C7" w:rsidRPr="005208B6" w:rsidRDefault="00D500C7" w:rsidP="00D500C7">
      <w:pPr>
        <w:pStyle w:val="a7"/>
        <w:spacing w:before="2"/>
        <w:ind w:left="0" w:right="110" w:firstLine="567"/>
        <w:rPr>
          <w:lang w:val="ru-RU"/>
        </w:rPr>
      </w:pPr>
      <w:r w:rsidRPr="005208B6">
        <w:rPr>
          <w:lang w:val="ru-RU"/>
        </w:rPr>
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D500C7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Составление пищевых рационов в зависимости от энергозатрат.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10. Покровные органы. Терморегуляция. Выделение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(4 ч)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</w:t>
      </w:r>
      <w:r w:rsidR="00D500C7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</w:t>
      </w:r>
      <w:r w:rsidR="00D500C7" w:rsidRPr="005208B6">
        <w:rPr>
          <w:sz w:val="24"/>
          <w:szCs w:val="24"/>
          <w:lang w:val="ru-RU"/>
        </w:rPr>
        <w:lastRenderedPageBreak/>
        <w:t xml:space="preserve">Процесс образования и выделения мочи, его регуляция.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Первичная и конечная моча. Заболевания органов выделительной системы и их предупреждение.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Рельефная таблица «Строение кожи». Модель почки. Рельефная таблица «Органы выделения».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D500C7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Самонаблюдения: рассмотрение под лупой тыльной и ладонной поверхности кисти.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Определение типа кожи с помощью бумажной салфетки.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Определение совместимости шампуня с особенностями местной воды.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11. Нервная система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(5 ч)</w:t>
      </w:r>
    </w:p>
    <w:p w:rsidR="005208B6" w:rsidRPr="005208B6" w:rsidRDefault="008A67E4" w:rsidP="005208B6">
      <w:pPr>
        <w:pStyle w:val="a7"/>
        <w:spacing w:before="3"/>
        <w:ind w:left="0" w:right="113" w:firstLine="567"/>
        <w:rPr>
          <w:rFonts w:cs="Calibri"/>
          <w:bCs/>
          <w:color w:val="000000"/>
          <w:lang w:val="ru-RU" w:eastAsia="ar-SA"/>
        </w:rPr>
      </w:pPr>
      <w:r w:rsidRPr="005208B6">
        <w:rPr>
          <w:rFonts w:cs="Calibri"/>
          <w:bCs/>
          <w:color w:val="000000"/>
          <w:lang w:val="ru-RU" w:eastAsia="ar-SA"/>
        </w:rPr>
        <w:t xml:space="preserve"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</w:t>
      </w:r>
      <w:r w:rsidR="005208B6" w:rsidRPr="005208B6">
        <w:rPr>
          <w:lang w:val="ru-RU"/>
        </w:rPr>
        <w:t xml:space="preserve">Нейроны, нервы, нервные узлы. Рефлекторный принцип работы нервной системы. Рефлекторная дуга. </w:t>
      </w:r>
      <w:r w:rsidRPr="005208B6">
        <w:rPr>
          <w:rFonts w:cs="Calibri"/>
          <w:bCs/>
          <w:color w:val="000000"/>
          <w:lang w:val="ru-RU" w:eastAsia="ar-SA"/>
        </w:rPr>
        <w:t xml:space="preserve">Строение и функции спинного мозга. Строение головного мозга. </w:t>
      </w:r>
      <w:r w:rsidR="005208B6" w:rsidRPr="005208B6">
        <w:rPr>
          <w:lang w:val="ru-RU"/>
        </w:rPr>
        <w:t xml:space="preserve">Большие полушария головного мозга. </w:t>
      </w:r>
      <w:r w:rsidRPr="005208B6">
        <w:rPr>
          <w:rFonts w:cs="Calibri"/>
          <w:bCs/>
          <w:color w:val="000000"/>
          <w:lang w:val="ru-RU" w:eastAsia="ar-SA"/>
        </w:rPr>
        <w:t>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  <w:r w:rsidR="005208B6" w:rsidRPr="005208B6">
        <w:rPr>
          <w:lang w:val="ru-RU"/>
        </w:rPr>
        <w:t xml:space="preserve"> Особенности развития головного мозга человека и его функциональная асимметрия. Нарушения деятельности нервной системы и их предупреждение. </w:t>
      </w:r>
    </w:p>
    <w:p w:rsidR="005208B6" w:rsidRPr="005208B6" w:rsidRDefault="005208B6" w:rsidP="005208B6">
      <w:pPr>
        <w:pStyle w:val="a7"/>
        <w:ind w:left="0" w:right="126" w:firstLine="567"/>
        <w:rPr>
          <w:lang w:val="ru-RU"/>
        </w:rPr>
      </w:pPr>
      <w:r w:rsidRPr="005208B6">
        <w:rPr>
          <w:lang w:val="ru-RU"/>
        </w:rPr>
        <w:t>Регуляция функций организма, способы регуляции. Механизмы регуляции функций.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Модель головного мозга человека.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D500C7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D500C7" w:rsidRPr="005208B6" w:rsidRDefault="00D500C7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Изучение строения головного мозга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Пальценосовая проба и особенности движений, связанных с функциями мозжечка и среднего мозга.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Рефлексы продолговатого и среднего мозга.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12. Анализаторы. Органы чувств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</w:t>
      </w:r>
      <w:r w:rsidR="00357572">
        <w:rPr>
          <w:rFonts w:cs="Calibri"/>
          <w:bCs/>
          <w:color w:val="000000"/>
          <w:sz w:val="24"/>
          <w:szCs w:val="24"/>
          <w:lang w:val="ru-RU" w:eastAsia="ar-SA"/>
        </w:rPr>
        <w:t>6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ч)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</w:t>
      </w:r>
      <w:r w:rsidR="00BA7539" w:rsidRPr="005208B6">
        <w:rPr>
          <w:sz w:val="24"/>
          <w:szCs w:val="24"/>
          <w:lang w:val="ru-RU"/>
        </w:rPr>
        <w:t xml:space="preserve"> Глаз и зрение. Оптическая система глаза. </w:t>
      </w:r>
      <w:r w:rsidR="00BA7539" w:rsidRPr="005208B6">
        <w:rPr>
          <w:rFonts w:cs="Calibri"/>
          <w:bCs/>
          <w:color w:val="000000"/>
          <w:sz w:val="24"/>
          <w:szCs w:val="24"/>
          <w:lang w:val="ru-RU" w:eastAsia="ar-SA"/>
        </w:rPr>
        <w:t>Ход лучей через прозрачную среду глаза. Строение и функции сетчатки.</w:t>
      </w:r>
      <w:r w:rsidR="00BA7539" w:rsidRPr="005208B6">
        <w:rPr>
          <w:sz w:val="24"/>
          <w:szCs w:val="24"/>
          <w:lang w:val="ru-RU"/>
        </w:rPr>
        <w:t xml:space="preserve">  Зрительные рецепторы: палочки и колбочки. </w:t>
      </w:r>
      <w:r w:rsidR="00BA7539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Корковая часть зрительного анализатора. Бинокулярное зрение. Гигиена зрения. </w:t>
      </w:r>
      <w:r w:rsidR="00BA7539" w:rsidRPr="005208B6">
        <w:rPr>
          <w:sz w:val="24"/>
          <w:szCs w:val="24"/>
          <w:lang w:val="ru-RU"/>
        </w:rPr>
        <w:t xml:space="preserve">Нарушения зрения и их предупреждение. </w:t>
      </w:r>
      <w:r w:rsidR="00BA7539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Предупреждение глазных болезней, травм глаза. Предупреждение близорукости и дальнозоркости. Коррекция зрения. </w:t>
      </w:r>
      <w:r w:rsidR="00BA7539" w:rsidRPr="005208B6">
        <w:rPr>
          <w:sz w:val="24"/>
          <w:szCs w:val="24"/>
          <w:lang w:val="ru-RU"/>
        </w:rPr>
        <w:t xml:space="preserve">Ухо и слух. Строение и функции органа слуха. </w:t>
      </w:r>
      <w:r w:rsidR="00BA7539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</w:t>
      </w:r>
      <w:r w:rsidR="00BA7539" w:rsidRPr="005208B6">
        <w:rPr>
          <w:sz w:val="24"/>
          <w:szCs w:val="24"/>
          <w:lang w:val="ru-RU"/>
        </w:rPr>
        <w:t xml:space="preserve">   </w:t>
      </w:r>
      <w:r w:rsidR="00BA7539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Причины тугоухости и глухоты, их предупреждение. </w:t>
      </w:r>
      <w:r w:rsidR="00BA7539" w:rsidRPr="005208B6">
        <w:rPr>
          <w:sz w:val="24"/>
          <w:szCs w:val="24"/>
          <w:lang w:val="ru-RU"/>
        </w:rPr>
        <w:t xml:space="preserve">Органы равновесия, мышечного чувства, осязания, обоняния и вкуса. Взаимодействие сенсорных систем. Влияние экологических факторов на органы чувств 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Модели глаза и уха. Опыты, выявляющие функции радужной оболочки, хрусталика, палочек и колбочек.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Лабораторные </w:t>
      </w:r>
      <w:r w:rsidR="00BA7539"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 xml:space="preserve"> работы</w:t>
      </w:r>
    </w:p>
    <w:p w:rsidR="00BA7539" w:rsidRDefault="00BA7539" w:rsidP="00BA7539">
      <w:pPr>
        <w:tabs>
          <w:tab w:val="left" w:pos="1518"/>
        </w:tabs>
        <w:spacing w:line="276" w:lineRule="auto"/>
        <w:ind w:left="810" w:hanging="243"/>
        <w:rPr>
          <w:sz w:val="24"/>
          <w:szCs w:val="24"/>
          <w:lang w:val="ru-RU"/>
        </w:rPr>
      </w:pPr>
      <w:r w:rsidRPr="005208B6">
        <w:rPr>
          <w:sz w:val="24"/>
          <w:szCs w:val="24"/>
          <w:lang w:val="ru-RU"/>
        </w:rPr>
        <w:t>Изучение строения и работы органа зрения.</w:t>
      </w:r>
    </w:p>
    <w:p w:rsidR="00357572" w:rsidRDefault="00357572" w:rsidP="00357572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>
        <w:rPr>
          <w:rFonts w:cs="Calibri"/>
          <w:i/>
          <w:color w:val="000000"/>
          <w:sz w:val="24"/>
          <w:szCs w:val="24"/>
          <w:lang w:val="ru-RU" w:eastAsia="ar-SA"/>
        </w:rPr>
        <w:t>Контрольные работы</w:t>
      </w:r>
    </w:p>
    <w:p w:rsidR="00357572" w:rsidRPr="005208B6" w:rsidRDefault="00357572" w:rsidP="00357572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>
        <w:rPr>
          <w:rFonts w:cs="Calibri"/>
          <w:bCs/>
          <w:color w:val="000000"/>
          <w:sz w:val="24"/>
          <w:szCs w:val="24"/>
          <w:lang w:val="ru-RU" w:eastAsia="ar-SA"/>
        </w:rPr>
        <w:t>№3 Нервная система человека. Анализаторы.</w:t>
      </w:r>
    </w:p>
    <w:p w:rsidR="008A67E4" w:rsidRPr="005208B6" w:rsidRDefault="00E4585A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 xml:space="preserve"> </w:t>
      </w:r>
      <w:r w:rsidR="008A67E4" w:rsidRPr="005208B6">
        <w:rPr>
          <w:rFonts w:cs="Calibri"/>
          <w:b/>
          <w:color w:val="000000"/>
          <w:sz w:val="24"/>
          <w:szCs w:val="24"/>
          <w:lang w:val="ru-RU" w:eastAsia="ar-SA"/>
        </w:rPr>
        <w:t xml:space="preserve">Раздел 13. Высшая нервная деятельность. Поведение. Психика 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>(5 ч)</w:t>
      </w:r>
    </w:p>
    <w:p w:rsidR="00BB179F" w:rsidRPr="005208B6" w:rsidRDefault="00BB179F" w:rsidP="00BB179F">
      <w:pPr>
        <w:pStyle w:val="a7"/>
        <w:ind w:left="0" w:right="111" w:firstLine="567"/>
        <w:rPr>
          <w:lang w:val="ru-RU"/>
        </w:rPr>
      </w:pPr>
      <w:r w:rsidRPr="005208B6">
        <w:rPr>
          <w:lang w:val="ru-RU"/>
        </w:rPr>
        <w:t xml:space="preserve">Высшая нервная деятельность человека, работы И. М. Сеченова, И. П. Павлова, А. А. </w:t>
      </w:r>
      <w:r w:rsidRPr="005208B6">
        <w:rPr>
          <w:lang w:val="ru-RU"/>
        </w:rPr>
        <w:lastRenderedPageBreak/>
        <w:t xml:space="preserve">Ухтомского и П. К. Анохина. </w:t>
      </w:r>
      <w:r w:rsidR="00405F41" w:rsidRPr="005208B6">
        <w:rPr>
          <w:rFonts w:cs="Calibri"/>
          <w:bCs/>
          <w:color w:val="000000"/>
          <w:lang w:val="ru-RU" w:eastAsia="ar-SA"/>
        </w:rPr>
        <w:t>Открытие центрального торможения.</w:t>
      </w:r>
      <w:r w:rsidR="0044357B" w:rsidRPr="005208B6">
        <w:rPr>
          <w:rFonts w:cs="Calibri"/>
          <w:bCs/>
          <w:color w:val="000000"/>
          <w:lang w:val="ru-RU" w:eastAsia="ar-SA"/>
        </w:rPr>
        <w:t xml:space="preserve"> </w:t>
      </w:r>
      <w:r w:rsidRPr="005208B6">
        <w:rPr>
          <w:lang w:val="ru-RU"/>
        </w:rPr>
        <w:t xml:space="preserve">Безусловные и условные рефлексы, их значение. </w:t>
      </w:r>
      <w:r w:rsidR="0044357B" w:rsidRPr="005208B6">
        <w:rPr>
          <w:rFonts w:cs="Calibri"/>
          <w:bCs/>
          <w:color w:val="000000"/>
          <w:lang w:val="ru-RU" w:eastAsia="ar-SA"/>
        </w:rPr>
        <w:t xml:space="preserve">Безусловное и условное торможение. Закон взаимной индукции возбуждения-торможения.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</w:t>
      </w:r>
      <w:r w:rsidRPr="005208B6">
        <w:rPr>
          <w:lang w:val="ru-RU"/>
        </w:rPr>
        <w:t xml:space="preserve">Познавательная деятельность мозга. Эмоции, память, мышление, речь. Сон и бодрствование. Значение сна. Предупреждение нарушений сна. </w:t>
      </w:r>
      <w:r w:rsidR="0044357B" w:rsidRPr="005208B6">
        <w:rPr>
          <w:rFonts w:cs="Calibri"/>
          <w:bCs/>
          <w:color w:val="000000"/>
          <w:lang w:val="ru-RU" w:eastAsia="ar-SA"/>
        </w:rPr>
        <w:t xml:space="preserve">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</w:t>
      </w:r>
      <w:r w:rsidRPr="005208B6">
        <w:rPr>
          <w:lang w:val="ru-RU"/>
        </w:rPr>
        <w:t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</w:r>
      <w:r w:rsidR="0044357B" w:rsidRPr="005208B6">
        <w:rPr>
          <w:rFonts w:cs="Calibri"/>
          <w:bCs/>
          <w:color w:val="000000"/>
          <w:lang w:val="ru-RU" w:eastAsia="ar-SA"/>
        </w:rPr>
        <w:t xml:space="preserve">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Лабораторные работы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Изменение числа колебаний образа усечённой пирамиды при непроизвольном, произвольном внимании и при активной работе с объектом.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>Раздел 14. Железы внутренней секреции (эндокринная система)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(2 ч)</w:t>
      </w:r>
    </w:p>
    <w:p w:rsidR="0044357B" w:rsidRPr="005208B6" w:rsidRDefault="0044357B" w:rsidP="0044357B">
      <w:pPr>
        <w:pStyle w:val="a7"/>
        <w:ind w:left="0" w:right="114" w:firstLine="567"/>
        <w:rPr>
          <w:lang w:val="ru-RU"/>
        </w:rPr>
      </w:pPr>
      <w:r w:rsidRPr="005208B6">
        <w:rPr>
          <w:rFonts w:cs="Calibri"/>
          <w:bCs/>
          <w:color w:val="000000"/>
          <w:lang w:val="ru-RU" w:eastAsia="ar-SA"/>
        </w:rPr>
        <w:t xml:space="preserve"> </w:t>
      </w:r>
      <w:r w:rsidR="008A67E4" w:rsidRPr="005208B6">
        <w:rPr>
          <w:rFonts w:cs="Calibri"/>
          <w:bCs/>
          <w:color w:val="000000"/>
          <w:lang w:val="ru-RU" w:eastAsia="ar-SA"/>
        </w:rPr>
        <w:t xml:space="preserve"> </w:t>
      </w:r>
      <w:r w:rsidRPr="005208B6">
        <w:rPr>
          <w:lang w:val="ru-RU"/>
        </w:rPr>
        <w:t xml:space="preserve">Железы и их классификация. Эндокринная система. Гормоны, их роль в регуляции физиологических функций организма. </w:t>
      </w:r>
    </w:p>
    <w:p w:rsidR="008A67E4" w:rsidRPr="005208B6" w:rsidRDefault="0044357B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sz w:val="24"/>
          <w:szCs w:val="24"/>
          <w:lang w:val="ru-RU"/>
        </w:rPr>
        <w:t>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желез.</w:t>
      </w:r>
      <w:r w:rsidR="008A67E4" w:rsidRPr="005208B6">
        <w:rPr>
          <w:rFonts w:cs="Calibri"/>
          <w:bCs/>
          <w:color w:val="000000"/>
          <w:sz w:val="24"/>
          <w:szCs w:val="24"/>
          <w:lang w:val="ru-RU" w:eastAsia="ar-SA"/>
        </w:rPr>
        <w:t>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Модель черепа с откидной крышкой для показа местоположения гипофиза. Модель гортани с щитовидной железой. Модель почек с надпочечниками.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/>
          <w:color w:val="000000"/>
          <w:sz w:val="24"/>
          <w:szCs w:val="24"/>
          <w:lang w:val="ru-RU" w:eastAsia="ar-SA"/>
        </w:rPr>
        <w:t xml:space="preserve">Раздел 15. Индивидуальное развитие организма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(5 ч)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Жизненные циклы организмов. </w:t>
      </w:r>
      <w:r w:rsidR="005208B6" w:rsidRPr="005208B6">
        <w:rPr>
          <w:sz w:val="24"/>
          <w:szCs w:val="24"/>
          <w:lang w:val="ru-RU"/>
        </w:rPr>
        <w:t xml:space="preserve">Половая система: строение и функции.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</w:t>
      </w:r>
      <w:r w:rsidR="005208B6" w:rsidRPr="005208B6">
        <w:rPr>
          <w:sz w:val="24"/>
          <w:szCs w:val="24"/>
          <w:lang w:val="ru-RU"/>
        </w:rPr>
        <w:t xml:space="preserve">Оплодотворение и внутриутробное развитие.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Образование и развитие зародыша: овуляция, оплодотворение яйцеклетки, укрепление зародыша в матке. Развитие зародыша и плода. Беременность и роды. </w:t>
      </w:r>
      <w:r w:rsidR="005208B6" w:rsidRPr="005208B6">
        <w:rPr>
          <w:sz w:val="24"/>
          <w:szCs w:val="24"/>
          <w:lang w:val="ru-RU"/>
        </w:rPr>
        <w:t xml:space="preserve">Рост и развитие ребенка.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Биогенетический закон Геккеля—Мюллера и причины отступления от него. Влияние наркогенных веществ (табака, алкоголя, наркотиков) на развитие и здоровье человека. </w:t>
      </w:r>
      <w:r w:rsidR="005208B6" w:rsidRPr="005208B6">
        <w:rPr>
          <w:sz w:val="24"/>
          <w:szCs w:val="24"/>
          <w:lang w:val="ru-RU"/>
        </w:rPr>
        <w:t xml:space="preserve">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</w:t>
      </w:r>
      <w:r w:rsidR="005208B6" w:rsidRPr="005208B6">
        <w:rPr>
          <w:rFonts w:cs="Calibri"/>
          <w:bCs/>
          <w:color w:val="000000"/>
          <w:sz w:val="24"/>
          <w:szCs w:val="24"/>
          <w:lang w:val="ru-RU" w:eastAsia="ar-SA"/>
        </w:rPr>
        <w:t>В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рождённые заболевания. </w:t>
      </w:r>
      <w:r w:rsidR="005208B6" w:rsidRPr="005208B6">
        <w:rPr>
          <w:sz w:val="24"/>
          <w:szCs w:val="24"/>
          <w:lang w:val="ru-RU"/>
        </w:rPr>
        <w:t xml:space="preserve">Инфекции, передающиеся половым путем и их профилактика. ВИЧ, профилактика СПИДа. </w:t>
      </w:r>
      <w:r w:rsidR="005208B6"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 xml:space="preserve">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</w:t>
      </w: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lastRenderedPageBreak/>
        <w:t>отношения. Стадии вхождения личности в группу. Интересы, склонности, способности. Выбор жизненного пути.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i/>
          <w:color w:val="000000"/>
          <w:sz w:val="24"/>
          <w:szCs w:val="24"/>
          <w:lang w:val="ru-RU" w:eastAsia="ar-SA"/>
        </w:rPr>
        <w:t>Демонстрация</w:t>
      </w:r>
    </w:p>
    <w:p w:rsidR="008A67E4" w:rsidRPr="005208B6" w:rsidRDefault="008A67E4" w:rsidP="008A67E4">
      <w:pPr>
        <w:widowControl/>
        <w:tabs>
          <w:tab w:val="left" w:pos="900"/>
        </w:tabs>
        <w:suppressAutoHyphens/>
        <w:autoSpaceDE/>
        <w:autoSpaceDN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 w:rsidRPr="005208B6">
        <w:rPr>
          <w:rFonts w:cs="Calibri"/>
          <w:bCs/>
          <w:color w:val="000000"/>
          <w:sz w:val="24"/>
          <w:szCs w:val="24"/>
          <w:lang w:val="ru-RU" w:eastAsia="ar-SA"/>
        </w:rPr>
        <w:t>Тесты, определяющие тип темперамента.</w:t>
      </w:r>
    </w:p>
    <w:p w:rsidR="005208B6" w:rsidRPr="005208B6" w:rsidRDefault="00357572" w:rsidP="005208B6">
      <w:pPr>
        <w:pStyle w:val="2"/>
        <w:spacing w:before="7"/>
        <w:ind w:left="0" w:firstLine="567"/>
        <w:rPr>
          <w:lang w:val="ru-RU"/>
        </w:rPr>
      </w:pPr>
      <w:r>
        <w:rPr>
          <w:lang w:val="ru-RU"/>
        </w:rPr>
        <w:t xml:space="preserve">Раздел 16. </w:t>
      </w:r>
      <w:r w:rsidR="005208B6" w:rsidRPr="005208B6">
        <w:rPr>
          <w:lang w:val="ru-RU"/>
        </w:rPr>
        <w:t>Здоровье человека и его охрана.</w:t>
      </w:r>
    </w:p>
    <w:p w:rsidR="005208B6" w:rsidRPr="005208B6" w:rsidRDefault="005208B6" w:rsidP="005208B6">
      <w:pPr>
        <w:pStyle w:val="a7"/>
        <w:ind w:left="0" w:right="110" w:firstLine="567"/>
        <w:rPr>
          <w:lang w:val="ru-RU"/>
        </w:rPr>
      </w:pPr>
      <w:r w:rsidRPr="005208B6">
        <w:rPr>
          <w:lang w:val="ru-RU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5208B6" w:rsidRDefault="005208B6" w:rsidP="005208B6">
      <w:pPr>
        <w:pStyle w:val="a7"/>
        <w:spacing w:before="77"/>
        <w:ind w:left="0" w:right="111" w:firstLine="567"/>
        <w:rPr>
          <w:lang w:val="ru-RU"/>
        </w:rPr>
      </w:pPr>
      <w:r w:rsidRPr="005208B6">
        <w:rPr>
          <w:lang w:val="ru-RU"/>
        </w:rPr>
        <w:t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357572" w:rsidRDefault="00357572" w:rsidP="00357572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i/>
          <w:color w:val="000000"/>
          <w:sz w:val="24"/>
          <w:szCs w:val="24"/>
          <w:lang w:val="ru-RU" w:eastAsia="ar-SA"/>
        </w:rPr>
      </w:pPr>
      <w:r>
        <w:rPr>
          <w:rFonts w:cs="Calibri"/>
          <w:i/>
          <w:color w:val="000000"/>
          <w:sz w:val="24"/>
          <w:szCs w:val="24"/>
          <w:lang w:val="ru-RU" w:eastAsia="ar-SA"/>
        </w:rPr>
        <w:t>Контрольные работы</w:t>
      </w:r>
    </w:p>
    <w:p w:rsidR="00357572" w:rsidRDefault="00357572" w:rsidP="00357572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  <w:r>
        <w:rPr>
          <w:rFonts w:cs="Calibri"/>
          <w:bCs/>
          <w:color w:val="000000"/>
          <w:sz w:val="24"/>
          <w:szCs w:val="24"/>
          <w:lang w:val="ru-RU" w:eastAsia="ar-SA"/>
        </w:rPr>
        <w:t xml:space="preserve">№4 </w:t>
      </w:r>
      <w:r w:rsidR="001739BE">
        <w:rPr>
          <w:rFonts w:cs="Calibri"/>
          <w:bCs/>
          <w:color w:val="000000"/>
          <w:sz w:val="24"/>
          <w:szCs w:val="24"/>
          <w:lang w:val="ru-RU" w:eastAsia="ar-SA"/>
        </w:rPr>
        <w:t>Итоговая контрольная работа по курсу Человек и его здоровье</w:t>
      </w:r>
    </w:p>
    <w:p w:rsidR="001739BE" w:rsidRDefault="001739BE" w:rsidP="00357572">
      <w:pPr>
        <w:widowControl/>
        <w:tabs>
          <w:tab w:val="left" w:pos="900"/>
        </w:tabs>
        <w:suppressAutoHyphens/>
        <w:autoSpaceDE/>
        <w:ind w:firstLine="567"/>
        <w:jc w:val="both"/>
        <w:rPr>
          <w:rFonts w:cs="Calibri"/>
          <w:bCs/>
          <w:color w:val="000000"/>
          <w:sz w:val="24"/>
          <w:szCs w:val="24"/>
          <w:lang w:val="ru-RU" w:eastAsia="ar-SA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091A75" w:rsidRDefault="00091A75" w:rsidP="001739BE">
      <w:pPr>
        <w:pStyle w:val="a7"/>
        <w:ind w:left="0" w:right="108" w:firstLine="567"/>
        <w:rPr>
          <w:b/>
          <w:lang w:val="ru-RU"/>
        </w:rPr>
      </w:pPr>
    </w:p>
    <w:p w:rsidR="001739BE" w:rsidRDefault="001739BE" w:rsidP="001739BE">
      <w:pPr>
        <w:pStyle w:val="a7"/>
        <w:ind w:left="0" w:right="108" w:firstLine="567"/>
        <w:rPr>
          <w:rFonts w:cs="Calibri"/>
          <w:bCs/>
          <w:color w:val="000000"/>
          <w:lang w:val="ru-RU" w:eastAsia="ar-SA"/>
        </w:rPr>
      </w:pPr>
      <w:r>
        <w:rPr>
          <w:b/>
          <w:lang w:val="ru-RU"/>
        </w:rPr>
        <w:lastRenderedPageBreak/>
        <w:t xml:space="preserve">Тематическое планирование курса биологии 8 класса </w:t>
      </w:r>
      <w:r w:rsidRPr="001739BE">
        <w:rPr>
          <w:i/>
          <w:sz w:val="16"/>
          <w:szCs w:val="16"/>
          <w:lang w:val="ru-RU"/>
        </w:rPr>
        <w:t>(экскурсии не предусмотрены)</w:t>
      </w:r>
    </w:p>
    <w:p w:rsidR="001739BE" w:rsidRDefault="001739BE" w:rsidP="001739BE">
      <w:pPr>
        <w:pStyle w:val="a7"/>
        <w:ind w:left="0" w:right="108" w:firstLine="567"/>
        <w:rPr>
          <w:lang w:val="ru-RU"/>
        </w:rPr>
      </w:pPr>
    </w:p>
    <w:tbl>
      <w:tblPr>
        <w:tblW w:w="7906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867"/>
        <w:gridCol w:w="3635"/>
        <w:gridCol w:w="1147"/>
        <w:gridCol w:w="1329"/>
        <w:gridCol w:w="928"/>
      </w:tblGrid>
      <w:tr w:rsidR="0062754F" w:rsidTr="0062754F">
        <w:trPr>
          <w:jc w:val="center"/>
        </w:trPr>
        <w:tc>
          <w:tcPr>
            <w:tcW w:w="867" w:type="dxa"/>
            <w:vAlign w:val="center"/>
            <w:hideMark/>
          </w:tcPr>
          <w:p w:rsidR="0062754F" w:rsidRDefault="0062754F" w:rsidP="0030256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635" w:type="dxa"/>
            <w:vAlign w:val="center"/>
            <w:hideMark/>
          </w:tcPr>
          <w:p w:rsidR="0062754F" w:rsidRDefault="0062754F" w:rsidP="0030256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1147" w:type="dxa"/>
            <w:hideMark/>
          </w:tcPr>
          <w:p w:rsidR="0062754F" w:rsidRDefault="0062754F" w:rsidP="0030256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329" w:type="dxa"/>
            <w:hideMark/>
          </w:tcPr>
          <w:p w:rsidR="0062754F" w:rsidRDefault="0062754F" w:rsidP="0030256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928" w:type="dxa"/>
            <w:hideMark/>
          </w:tcPr>
          <w:p w:rsidR="0062754F" w:rsidRDefault="0062754F" w:rsidP="0030256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pStyle w:val="2"/>
              <w:spacing w:line="240" w:lineRule="auto"/>
              <w:ind w:left="0" w:right="154" w:firstLine="175"/>
              <w:rPr>
                <w:b w:val="0"/>
                <w:sz w:val="28"/>
                <w:szCs w:val="28"/>
                <w:lang w:val="ru-RU"/>
              </w:rPr>
            </w:pPr>
            <w:r w:rsidRPr="001739BE">
              <w:rPr>
                <w:b w:val="0"/>
                <w:lang w:val="ru-RU"/>
              </w:rPr>
              <w:t>Раздел 1. Введение. Науки, изучающие организм чел</w:t>
            </w:r>
            <w:r>
              <w:rPr>
                <w:b w:val="0"/>
                <w:lang w:val="ru-RU"/>
              </w:rPr>
              <w:t>о</w:t>
            </w:r>
            <w:r w:rsidRPr="001739BE">
              <w:rPr>
                <w:b w:val="0"/>
                <w:lang w:val="ru-RU"/>
              </w:rPr>
              <w:t>века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2. Происхождение человека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5" w:type="dxa"/>
          </w:tcPr>
          <w:p w:rsidR="0062754F" w:rsidRPr="001739BE" w:rsidRDefault="0062754F" w:rsidP="001739BE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3. Строение организма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  <w:p w:rsidR="0062754F" w:rsidRPr="001739BE" w:rsidRDefault="0062754F" w:rsidP="001739BE">
            <w:pPr>
              <w:shd w:val="clear" w:color="auto" w:fill="FFFFFF"/>
              <w:ind w:firstLine="175"/>
              <w:rPr>
                <w:sz w:val="28"/>
                <w:szCs w:val="28"/>
                <w:lang w:val="ru-RU"/>
              </w:rPr>
            </w:pPr>
          </w:p>
        </w:tc>
        <w:tc>
          <w:tcPr>
            <w:tcW w:w="1147" w:type="dxa"/>
          </w:tcPr>
          <w:p w:rsidR="0062754F" w:rsidRPr="001739BE" w:rsidRDefault="00ED24EC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pStyle w:val="2"/>
              <w:spacing w:line="276" w:lineRule="auto"/>
              <w:ind w:left="102" w:firstLine="175"/>
              <w:rPr>
                <w:b w:val="0"/>
                <w:lang w:val="ru-RU"/>
              </w:rPr>
            </w:pPr>
            <w:r w:rsidRPr="001739BE">
              <w:rPr>
                <w:rFonts w:cs="Calibri"/>
                <w:b w:val="0"/>
                <w:color w:val="000000"/>
                <w:lang w:val="ru-RU" w:eastAsia="ar-SA"/>
              </w:rPr>
              <w:t xml:space="preserve">Раздел 4. Опорно-двигательная система </w:t>
            </w:r>
            <w:r>
              <w:rPr>
                <w:rFonts w:cs="Calibri"/>
                <w:b w:val="0"/>
                <w:color w:val="000000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065E35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5. Внутренняя среда организма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065E35">
        <w:trPr>
          <w:trHeight w:val="844"/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6. Кровеносная и лимфатическая системы организма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7. Дыхание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065E35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8. Пищеварение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9. Обмен веществ и энергии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10. Покровные органы. Терморегуляция. Выделение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11. Нервная система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12. Анализаторы. Органы чувств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C7007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35" w:type="dxa"/>
          </w:tcPr>
          <w:p w:rsidR="0062754F" w:rsidRPr="001739BE" w:rsidRDefault="0062754F" w:rsidP="001739BE">
            <w:pPr>
              <w:shd w:val="clear" w:color="auto" w:fill="FFFFFF"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 xml:space="preserve">Раздел 13. Высшая нервная деятельность. Поведение. Психика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>Раздел 14. Железы внутренней секреции (эндокринная система)</w:t>
            </w:r>
            <w:r w:rsidRPr="001739BE"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62754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widowControl/>
              <w:tabs>
                <w:tab w:val="left" w:pos="900"/>
              </w:tabs>
              <w:suppressAutoHyphens/>
              <w:autoSpaceDE/>
              <w:ind w:firstLine="175"/>
              <w:rPr>
                <w:sz w:val="28"/>
                <w:szCs w:val="28"/>
                <w:lang w:val="ru-RU"/>
              </w:rPr>
            </w:pPr>
            <w:r w:rsidRPr="001739BE">
              <w:rPr>
                <w:rFonts w:cs="Calibri"/>
                <w:color w:val="000000"/>
                <w:sz w:val="24"/>
                <w:szCs w:val="24"/>
                <w:lang w:val="ru-RU" w:eastAsia="ar-SA"/>
              </w:rPr>
              <w:t xml:space="preserve">Раздел 15. Индивидуальное развитие организма </w:t>
            </w:r>
            <w:r>
              <w:rPr>
                <w:rFonts w:cs="Calibri"/>
                <w:bCs/>
                <w:color w:val="000000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C7007F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Pr="001739BE" w:rsidRDefault="0062754F" w:rsidP="00302564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1739BE">
              <w:rPr>
                <w:b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635" w:type="dxa"/>
          </w:tcPr>
          <w:p w:rsidR="0062754F" w:rsidRPr="001739BE" w:rsidRDefault="0062754F" w:rsidP="0062754F">
            <w:pPr>
              <w:pStyle w:val="2"/>
              <w:spacing w:before="7"/>
              <w:ind w:left="0" w:firstLine="175"/>
              <w:rPr>
                <w:b w:val="0"/>
                <w:sz w:val="28"/>
                <w:szCs w:val="28"/>
                <w:lang w:val="ru-RU"/>
              </w:rPr>
            </w:pPr>
            <w:r w:rsidRPr="001739BE">
              <w:rPr>
                <w:b w:val="0"/>
                <w:lang w:val="ru-RU"/>
              </w:rPr>
              <w:t xml:space="preserve">Раздел 16. Здоровье человека и его охрана. </w:t>
            </w:r>
            <w:r>
              <w:rPr>
                <w:b w:val="0"/>
                <w:lang w:val="ru-RU"/>
              </w:rPr>
              <w:t xml:space="preserve"> </w:t>
            </w:r>
          </w:p>
        </w:tc>
        <w:tc>
          <w:tcPr>
            <w:tcW w:w="1147" w:type="dxa"/>
          </w:tcPr>
          <w:p w:rsidR="0062754F" w:rsidRPr="001739BE" w:rsidRDefault="00ED4F79" w:rsidP="00302564">
            <w:pPr>
              <w:pStyle w:val="afff1"/>
              <w:snapToGrid w:val="0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62754F" w:rsidTr="0062754F">
        <w:trPr>
          <w:jc w:val="center"/>
        </w:trPr>
        <w:tc>
          <w:tcPr>
            <w:tcW w:w="867" w:type="dxa"/>
          </w:tcPr>
          <w:p w:rsidR="0062754F" w:rsidRDefault="0062754F" w:rsidP="0030256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635" w:type="dxa"/>
          </w:tcPr>
          <w:p w:rsidR="0062754F" w:rsidRDefault="0062754F" w:rsidP="00302564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147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1329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928" w:type="dxa"/>
          </w:tcPr>
          <w:p w:rsidR="0062754F" w:rsidRDefault="0062754F" w:rsidP="003025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</w:tr>
    </w:tbl>
    <w:p w:rsidR="001739BE" w:rsidRDefault="001739BE" w:rsidP="001739BE">
      <w:pPr>
        <w:pStyle w:val="a7"/>
        <w:ind w:left="0" w:right="108" w:firstLine="567"/>
        <w:rPr>
          <w:lang w:val="ru-RU"/>
        </w:rPr>
      </w:pPr>
    </w:p>
    <w:p w:rsidR="00357572" w:rsidRPr="005208B6" w:rsidRDefault="00357572" w:rsidP="005208B6">
      <w:pPr>
        <w:pStyle w:val="a7"/>
        <w:spacing w:before="77"/>
        <w:ind w:left="0" w:right="111" w:firstLine="567"/>
        <w:rPr>
          <w:lang w:val="ru-RU"/>
        </w:rPr>
      </w:pPr>
    </w:p>
    <w:p w:rsidR="00ED4F79" w:rsidRDefault="00ED4F79" w:rsidP="00ED4F79">
      <w:pPr>
        <w:pStyle w:val="a7"/>
        <w:ind w:left="0" w:right="108" w:firstLine="567"/>
        <w:rPr>
          <w:rFonts w:cs="Calibri"/>
          <w:bCs/>
          <w:color w:val="000000"/>
          <w:lang w:val="ru-RU" w:eastAsia="ar-SA"/>
        </w:rPr>
      </w:pPr>
    </w:p>
    <w:p w:rsidR="008F1B89" w:rsidRDefault="008F1B89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091A75" w:rsidRDefault="00091A75" w:rsidP="00FB07FC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FB07FC" w:rsidRDefault="00FB07FC" w:rsidP="00091A75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>
        <w:rPr>
          <w:b/>
          <w:lang w:val="ru-RU"/>
        </w:rPr>
        <w:lastRenderedPageBreak/>
        <w:t>Содержание учебного предмета биологии с учетом вариативной части</w:t>
      </w:r>
    </w:p>
    <w:p w:rsidR="00FB07FC" w:rsidRPr="00E35571" w:rsidRDefault="00FB07FC" w:rsidP="00091A75">
      <w:pPr>
        <w:pStyle w:val="a7"/>
        <w:ind w:left="0" w:right="115" w:firstLine="567"/>
        <w:contextualSpacing/>
        <w:jc w:val="center"/>
        <w:rPr>
          <w:b/>
          <w:lang w:val="ru-RU"/>
        </w:rPr>
      </w:pPr>
      <w:r>
        <w:rPr>
          <w:b/>
          <w:lang w:val="ru-RU"/>
        </w:rPr>
        <w:t>в 9 классе</w:t>
      </w:r>
    </w:p>
    <w:p w:rsidR="00FB07FC" w:rsidRPr="00E35571" w:rsidRDefault="00FB07FC" w:rsidP="00FB07FC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 xml:space="preserve">Биология. </w:t>
      </w:r>
    </w:p>
    <w:p w:rsidR="00FB07FC" w:rsidRPr="00E35571" w:rsidRDefault="00FB07FC" w:rsidP="00FB07FC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 w:rsidRPr="00FB07FC">
        <w:rPr>
          <w:b/>
          <w:color w:val="000000"/>
          <w:sz w:val="24"/>
          <w:szCs w:val="24"/>
          <w:lang w:val="ru-RU"/>
        </w:rPr>
        <w:t xml:space="preserve">Общие биологические закономерности. </w:t>
      </w:r>
      <w:r>
        <w:rPr>
          <w:b/>
          <w:color w:val="000000"/>
          <w:sz w:val="24"/>
          <w:szCs w:val="24"/>
          <w:lang w:val="ru-RU"/>
        </w:rPr>
        <w:t xml:space="preserve"> </w:t>
      </w:r>
    </w:p>
    <w:p w:rsidR="00FB07FC" w:rsidRPr="00E35571" w:rsidRDefault="00FB07FC" w:rsidP="00FB07FC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  <w:r w:rsidRPr="00E35571">
        <w:rPr>
          <w:b/>
          <w:color w:val="000000"/>
          <w:sz w:val="24"/>
          <w:szCs w:val="24"/>
          <w:lang w:val="ru-RU"/>
        </w:rPr>
        <w:t>(</w:t>
      </w:r>
      <w:r w:rsidR="00B9400E">
        <w:rPr>
          <w:b/>
          <w:color w:val="000000"/>
          <w:sz w:val="24"/>
          <w:szCs w:val="24"/>
          <w:lang w:val="ru-RU"/>
        </w:rPr>
        <w:t>68</w:t>
      </w:r>
      <w:r w:rsidRPr="00E35571">
        <w:rPr>
          <w:b/>
          <w:color w:val="000000"/>
          <w:sz w:val="24"/>
          <w:szCs w:val="24"/>
          <w:lang w:val="ru-RU"/>
        </w:rPr>
        <w:t xml:space="preserve"> ч, 2 ч в неделю)</w:t>
      </w:r>
    </w:p>
    <w:p w:rsidR="00FB07FC" w:rsidRPr="00FB07FC" w:rsidRDefault="00FB07FC" w:rsidP="00FB07FC">
      <w:pPr>
        <w:tabs>
          <w:tab w:val="left" w:pos="900"/>
        </w:tabs>
        <w:ind w:firstLine="567"/>
        <w:jc w:val="center"/>
        <w:rPr>
          <w:b/>
          <w:color w:val="000000"/>
          <w:sz w:val="24"/>
          <w:szCs w:val="24"/>
          <w:lang w:val="ru-RU"/>
        </w:rPr>
      </w:pPr>
    </w:p>
    <w:p w:rsidR="00302564" w:rsidRPr="00302564" w:rsidRDefault="00302564" w:rsidP="00302564">
      <w:pPr>
        <w:tabs>
          <w:tab w:val="left" w:pos="900"/>
        </w:tabs>
        <w:jc w:val="center"/>
        <w:rPr>
          <w:b/>
          <w:color w:val="000000"/>
          <w:sz w:val="28"/>
          <w:szCs w:val="28"/>
          <w:lang w:val="ru-RU"/>
        </w:rPr>
      </w:pPr>
    </w:p>
    <w:p w:rsidR="00302564" w:rsidRPr="00091A75" w:rsidRDefault="00302564" w:rsidP="00302564">
      <w:pPr>
        <w:pStyle w:val="a7"/>
        <w:ind w:left="0" w:right="108" w:firstLine="567"/>
        <w:rPr>
          <w:bCs/>
          <w:color w:val="000000"/>
          <w:lang w:val="ru-RU"/>
        </w:rPr>
      </w:pPr>
      <w:r w:rsidRPr="00091A75">
        <w:rPr>
          <w:b/>
          <w:color w:val="000000"/>
          <w:lang w:val="ru-RU"/>
        </w:rPr>
        <w:t>Введение</w:t>
      </w:r>
      <w:r w:rsidRPr="00091A75">
        <w:rPr>
          <w:bCs/>
          <w:color w:val="000000"/>
          <w:lang w:val="ru-RU"/>
        </w:rPr>
        <w:t xml:space="preserve"> (3 ч)</w:t>
      </w:r>
      <w:r w:rsidRPr="00091A75">
        <w:rPr>
          <w:lang w:val="ru-RU"/>
        </w:rPr>
        <w:t xml:space="preserve"> 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sz w:val="24"/>
          <w:szCs w:val="24"/>
          <w:lang w:val="ru-RU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</w:t>
      </w:r>
      <w:r w:rsidRPr="00091A75">
        <w:rPr>
          <w:bCs/>
          <w:color w:val="000000"/>
          <w:sz w:val="24"/>
          <w:szCs w:val="24"/>
          <w:lang w:val="ru-RU"/>
        </w:rPr>
        <w:t xml:space="preserve">Биология наука о живой природе. </w:t>
      </w:r>
      <w:r w:rsidRPr="00091A75">
        <w:rPr>
          <w:sz w:val="24"/>
          <w:szCs w:val="24"/>
          <w:lang w:val="ru-RU"/>
        </w:rPr>
        <w:t xml:space="preserve">Биологические науки. Роль биологии в формировании естественно-научной картины мира. </w:t>
      </w:r>
      <w:r w:rsidRPr="00091A75">
        <w:rPr>
          <w:bCs/>
          <w:color w:val="000000"/>
          <w:sz w:val="24"/>
          <w:szCs w:val="24"/>
          <w:lang w:val="ru-RU"/>
        </w:rPr>
        <w:t>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  <w:r w:rsidRPr="00091A75">
        <w:rPr>
          <w:sz w:val="24"/>
          <w:szCs w:val="24"/>
          <w:lang w:val="ru-RU"/>
        </w:rPr>
        <w:t xml:space="preserve"> Живые природные объекты как система. Классификация живых природных объектов.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Портреты учёных, внёсших значительный вклад в развитие биологической науки.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/>
          <w:color w:val="000000"/>
          <w:sz w:val="24"/>
          <w:szCs w:val="24"/>
          <w:lang w:val="ru-RU"/>
        </w:rPr>
        <w:t>Раздел 1. Молекулярный уровень</w:t>
      </w:r>
      <w:r w:rsidRPr="00091A75">
        <w:rPr>
          <w:bCs/>
          <w:color w:val="000000"/>
          <w:sz w:val="24"/>
          <w:szCs w:val="24"/>
          <w:lang w:val="ru-RU"/>
        </w:rPr>
        <w:t xml:space="preserve"> (1</w:t>
      </w:r>
      <w:r w:rsidR="00505DA0" w:rsidRPr="00091A75">
        <w:rPr>
          <w:bCs/>
          <w:color w:val="000000"/>
          <w:sz w:val="24"/>
          <w:szCs w:val="24"/>
          <w:lang w:val="ru-RU"/>
        </w:rPr>
        <w:t>1</w:t>
      </w:r>
      <w:r w:rsidRPr="00091A75">
        <w:rPr>
          <w:bCs/>
          <w:color w:val="000000"/>
          <w:sz w:val="24"/>
          <w:szCs w:val="24"/>
          <w:lang w:val="ru-RU"/>
        </w:rPr>
        <w:t xml:space="preserve"> ч)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Схемы строения молекул химических соединений, относящихся к основным группам органических веществ.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Расщепление пероксида водорода ферментом каталазой.</w:t>
      </w:r>
    </w:p>
    <w:p w:rsidR="00862742" w:rsidRPr="00091A75" w:rsidRDefault="00862742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i/>
          <w:color w:val="000000"/>
          <w:sz w:val="24"/>
          <w:szCs w:val="24"/>
          <w:lang w:val="ru-RU"/>
        </w:rPr>
        <w:t>Контрольная работа № 1</w:t>
      </w:r>
      <w:r w:rsidRPr="00091A75">
        <w:rPr>
          <w:bCs/>
          <w:color w:val="000000"/>
          <w:sz w:val="24"/>
          <w:szCs w:val="24"/>
          <w:lang w:val="ru-RU"/>
        </w:rPr>
        <w:t xml:space="preserve"> Молекулярный уровень</w:t>
      </w:r>
    </w:p>
    <w:p w:rsidR="00302564" w:rsidRPr="00091A75" w:rsidRDefault="00302564" w:rsidP="00862742">
      <w:pPr>
        <w:pStyle w:val="a7"/>
        <w:ind w:left="0" w:right="108" w:firstLine="567"/>
        <w:rPr>
          <w:b/>
          <w:bCs/>
          <w:color w:val="000000"/>
          <w:lang w:val="ru-RU"/>
        </w:rPr>
      </w:pPr>
      <w:r w:rsidRPr="00091A75">
        <w:rPr>
          <w:b/>
          <w:color w:val="000000"/>
          <w:lang w:val="ru-RU"/>
        </w:rPr>
        <w:t>Раздел 2. Клеточный уровень</w:t>
      </w:r>
      <w:r w:rsidRPr="00091A75">
        <w:rPr>
          <w:b/>
          <w:bCs/>
          <w:color w:val="000000"/>
          <w:lang w:val="ru-RU"/>
        </w:rPr>
        <w:t xml:space="preserve"> (1</w:t>
      </w:r>
      <w:r w:rsidR="00505DA0" w:rsidRPr="00091A75">
        <w:rPr>
          <w:b/>
          <w:bCs/>
          <w:color w:val="000000"/>
          <w:lang w:val="ru-RU"/>
        </w:rPr>
        <w:t>5</w:t>
      </w:r>
      <w:r w:rsidRPr="00091A75">
        <w:rPr>
          <w:b/>
          <w:bCs/>
          <w:color w:val="000000"/>
          <w:lang w:val="ru-RU"/>
        </w:rPr>
        <w:t xml:space="preserve"> ч)</w:t>
      </w:r>
      <w:r w:rsidRPr="00091A75">
        <w:rPr>
          <w:lang w:val="ru-RU"/>
        </w:rPr>
        <w:t xml:space="preserve"> 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 xml:space="preserve">Общая характеристика клеточного уровня организации живого. </w:t>
      </w:r>
      <w:r w:rsidRPr="00091A75">
        <w:rPr>
          <w:sz w:val="24"/>
          <w:szCs w:val="24"/>
          <w:lang w:val="ru-RU"/>
        </w:rPr>
        <w:t xml:space="preserve">Клеточная теория. Клеточное строение организмов как доказательство их родства, единства живой природы. </w:t>
      </w:r>
      <w:r w:rsidRPr="00091A75">
        <w:rPr>
          <w:bCs/>
          <w:color w:val="000000"/>
          <w:sz w:val="24"/>
          <w:szCs w:val="24"/>
          <w:lang w:val="ru-RU"/>
        </w:rPr>
        <w:t xml:space="preserve">Клетка 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</w:t>
      </w:r>
      <w:r w:rsidRPr="00091A75">
        <w:rPr>
          <w:sz w:val="24"/>
          <w:szCs w:val="24"/>
          <w:lang w:val="ru-RU"/>
        </w:rPr>
        <w:t xml:space="preserve">Строение клетки: клеточная оболочка, плазматическая мембрана, цитоплазма, ядро, органоиды. </w:t>
      </w:r>
      <w:r w:rsidRPr="00091A75">
        <w:rPr>
          <w:bCs/>
          <w:color w:val="000000"/>
          <w:sz w:val="24"/>
          <w:szCs w:val="24"/>
          <w:lang w:val="ru-RU"/>
        </w:rPr>
        <w:t>Функции органоидов клетки.</w:t>
      </w:r>
      <w:r w:rsidRPr="00C1519B">
        <w:rPr>
          <w:bCs/>
          <w:color w:val="000000"/>
          <w:sz w:val="24"/>
          <w:szCs w:val="24"/>
          <w:lang w:val="ru-RU"/>
        </w:rPr>
        <w:t xml:space="preserve"> </w:t>
      </w:r>
      <w:r w:rsidRPr="00091A75">
        <w:rPr>
          <w:sz w:val="24"/>
          <w:szCs w:val="24"/>
          <w:lang w:val="ru-RU"/>
        </w:rPr>
        <w:t xml:space="preserve">Многообразие клеток. Обмен веществ и превращение энергии в клетке. </w:t>
      </w:r>
      <w:r w:rsidR="00862742" w:rsidRPr="00091A75">
        <w:rPr>
          <w:bCs/>
          <w:color w:val="000000"/>
          <w:sz w:val="24"/>
          <w:szCs w:val="24"/>
          <w:lang w:val="ru-RU"/>
        </w:rPr>
        <w:t xml:space="preserve">Энергетический обмен в клетке. Аэробное и анаэробное дыхание. </w:t>
      </w:r>
      <w:r w:rsidRPr="00091A75">
        <w:rPr>
          <w:sz w:val="24"/>
          <w:szCs w:val="24"/>
          <w:lang w:val="ru-RU"/>
        </w:rPr>
        <w:t xml:space="preserve">Хромосомы и гены. </w:t>
      </w:r>
      <w:r w:rsidRPr="00091A75">
        <w:rPr>
          <w:bCs/>
          <w:color w:val="000000"/>
          <w:sz w:val="24"/>
          <w:szCs w:val="24"/>
          <w:lang w:val="ru-RU"/>
        </w:rPr>
        <w:t xml:space="preserve">Хромосомный набор клетки. </w:t>
      </w:r>
      <w:r w:rsidRPr="00091A75">
        <w:rPr>
          <w:sz w:val="24"/>
          <w:szCs w:val="24"/>
          <w:lang w:val="ru-RU"/>
        </w:rPr>
        <w:t>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</w:t>
      </w:r>
      <w:r w:rsidR="00862742" w:rsidRPr="00091A75">
        <w:rPr>
          <w:bCs/>
          <w:color w:val="000000"/>
          <w:sz w:val="24"/>
          <w:szCs w:val="24"/>
          <w:lang w:val="ru-RU"/>
        </w:rPr>
        <w:t xml:space="preserve"> Рост, развитие и жизненный</w:t>
      </w:r>
    </w:p>
    <w:p w:rsidR="00302564" w:rsidRPr="00091A75" w:rsidRDefault="00862742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 xml:space="preserve">Прокариоты, эукариоты. Жизненный </w:t>
      </w:r>
      <w:r w:rsidR="00302564" w:rsidRPr="00091A75">
        <w:rPr>
          <w:bCs/>
          <w:color w:val="000000"/>
          <w:sz w:val="24"/>
          <w:szCs w:val="24"/>
          <w:lang w:val="ru-RU"/>
        </w:rPr>
        <w:t>цикл клеток. Общие понятия о делении клетки (митоз, мейоз). Автотрофы, гетеротрофы.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Модель клетки. Микропрепараты митоза в клетках корешков лука; хромосом. Модели-аппликации, иллюстрирующие деление клеток. Расщепление пероксида водорода с помощью ферментов, содержащихся в живых клетках.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505DA0" w:rsidRPr="00091A75" w:rsidRDefault="00505DA0" w:rsidP="00505DA0">
      <w:pPr>
        <w:tabs>
          <w:tab w:val="left" w:pos="900"/>
        </w:tabs>
        <w:jc w:val="both"/>
        <w:rPr>
          <w:sz w:val="24"/>
          <w:szCs w:val="24"/>
          <w:lang w:val="ru-RU"/>
        </w:rPr>
      </w:pPr>
      <w:r w:rsidRPr="00091A75">
        <w:rPr>
          <w:sz w:val="24"/>
          <w:szCs w:val="24"/>
          <w:lang w:val="ru-RU"/>
        </w:rPr>
        <w:t>Изучение клеток и тканей растений и животных на готовых микропрепаратах</w:t>
      </w:r>
    </w:p>
    <w:p w:rsidR="00862742" w:rsidRPr="00091A75" w:rsidRDefault="00862742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i/>
          <w:color w:val="000000"/>
          <w:sz w:val="24"/>
          <w:szCs w:val="24"/>
          <w:lang w:val="ru-RU"/>
        </w:rPr>
        <w:t>Контрольная работа № 2</w:t>
      </w:r>
      <w:r w:rsidRPr="00091A75">
        <w:rPr>
          <w:bCs/>
          <w:color w:val="000000"/>
          <w:sz w:val="24"/>
          <w:szCs w:val="24"/>
          <w:lang w:val="ru-RU"/>
        </w:rPr>
        <w:t xml:space="preserve"> Клеточный уровень</w:t>
      </w:r>
    </w:p>
    <w:p w:rsidR="00862742" w:rsidRPr="00091A75" w:rsidRDefault="00302564" w:rsidP="00862742">
      <w:pPr>
        <w:pStyle w:val="a7"/>
        <w:ind w:left="0" w:right="110" w:firstLine="567"/>
        <w:rPr>
          <w:lang w:val="ru-RU"/>
        </w:rPr>
      </w:pPr>
      <w:r w:rsidRPr="00091A75">
        <w:rPr>
          <w:b/>
          <w:color w:val="000000"/>
          <w:lang w:val="ru-RU"/>
        </w:rPr>
        <w:t>Раздел 3. Организменный уровень</w:t>
      </w:r>
      <w:r w:rsidRPr="00091A75">
        <w:rPr>
          <w:b/>
          <w:bCs/>
          <w:color w:val="000000"/>
          <w:lang w:val="ru-RU"/>
        </w:rPr>
        <w:t xml:space="preserve"> (1</w:t>
      </w:r>
      <w:r w:rsidR="00505DA0" w:rsidRPr="00091A75">
        <w:rPr>
          <w:b/>
          <w:bCs/>
          <w:color w:val="000000"/>
          <w:lang w:val="ru-RU"/>
        </w:rPr>
        <w:t>4</w:t>
      </w:r>
      <w:r w:rsidRPr="00091A75">
        <w:rPr>
          <w:b/>
          <w:bCs/>
          <w:color w:val="000000"/>
          <w:lang w:val="ru-RU"/>
        </w:rPr>
        <w:t xml:space="preserve"> ч)</w:t>
      </w:r>
      <w:r w:rsidR="00862742" w:rsidRPr="00091A75">
        <w:rPr>
          <w:lang w:val="ru-RU"/>
        </w:rPr>
        <w:t xml:space="preserve"> </w:t>
      </w:r>
    </w:p>
    <w:p w:rsidR="00302564" w:rsidRPr="00091A75" w:rsidRDefault="00862742" w:rsidP="00862742">
      <w:pPr>
        <w:pStyle w:val="a7"/>
        <w:ind w:left="0" w:right="110" w:firstLine="567"/>
        <w:rPr>
          <w:bCs/>
          <w:color w:val="000000"/>
          <w:lang w:val="ru-RU"/>
        </w:rPr>
      </w:pPr>
      <w:r w:rsidRPr="00091A75">
        <w:rPr>
          <w:lang w:val="ru-RU"/>
        </w:rPr>
        <w:t xml:space="preserve">Клеточные и неклеточные формы жизни. Вирусы. 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 </w:t>
      </w:r>
      <w:r w:rsidRPr="00091A75">
        <w:rPr>
          <w:bCs/>
          <w:color w:val="000000"/>
          <w:lang w:val="ru-RU"/>
        </w:rPr>
        <w:lastRenderedPageBreak/>
        <w:t xml:space="preserve">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  <w:r w:rsidRPr="00091A75">
        <w:rPr>
          <w:lang w:val="ru-RU"/>
        </w:rPr>
        <w:t>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  <w:r w:rsidR="00302564" w:rsidRPr="00091A75">
        <w:rPr>
          <w:bCs/>
          <w:color w:val="000000"/>
          <w:lang w:val="ru-RU"/>
        </w:rPr>
        <w:t xml:space="preserve"> 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Микропрепараты  яйцеклетки  и  сперматозоида  животных.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Выявление изменчивости организмов.</w:t>
      </w:r>
    </w:p>
    <w:p w:rsidR="00862742" w:rsidRPr="00091A75" w:rsidRDefault="00862742" w:rsidP="00862742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i/>
          <w:color w:val="000000"/>
          <w:sz w:val="24"/>
          <w:szCs w:val="24"/>
          <w:lang w:val="ru-RU"/>
        </w:rPr>
        <w:t>Контрольная работа № 3</w:t>
      </w:r>
      <w:r w:rsidRPr="00091A75">
        <w:rPr>
          <w:bCs/>
          <w:color w:val="000000"/>
          <w:sz w:val="24"/>
          <w:szCs w:val="24"/>
          <w:lang w:val="ru-RU"/>
        </w:rPr>
        <w:t>Организменный уровень</w:t>
      </w:r>
    </w:p>
    <w:p w:rsidR="00862742" w:rsidRPr="00091A75" w:rsidRDefault="00302564" w:rsidP="00862742">
      <w:pPr>
        <w:pStyle w:val="a7"/>
        <w:ind w:left="0" w:right="110" w:firstLine="567"/>
        <w:rPr>
          <w:lang w:val="ru-RU"/>
        </w:rPr>
      </w:pPr>
      <w:r w:rsidRPr="00091A75">
        <w:rPr>
          <w:b/>
          <w:color w:val="000000"/>
          <w:lang w:val="ru-RU"/>
        </w:rPr>
        <w:t>Раздел 4. Популяционно-видовой уровень</w:t>
      </w:r>
      <w:r w:rsidRPr="00091A75">
        <w:rPr>
          <w:b/>
          <w:bCs/>
          <w:color w:val="000000"/>
          <w:lang w:val="ru-RU"/>
        </w:rPr>
        <w:t xml:space="preserve"> (8 ч)</w:t>
      </w:r>
      <w:r w:rsidR="00862742" w:rsidRPr="00091A75">
        <w:rPr>
          <w:lang w:val="ru-RU"/>
        </w:rPr>
        <w:t xml:space="preserve"> </w:t>
      </w:r>
    </w:p>
    <w:p w:rsidR="00302564" w:rsidRPr="00091A75" w:rsidRDefault="00862742" w:rsidP="00862742">
      <w:pPr>
        <w:pStyle w:val="a7"/>
        <w:ind w:left="0" w:right="110" w:firstLine="567"/>
        <w:rPr>
          <w:bCs/>
          <w:color w:val="000000"/>
          <w:lang w:val="ru-RU"/>
        </w:rPr>
      </w:pPr>
      <w:r w:rsidRPr="00091A75">
        <w:rPr>
          <w:lang w:val="ru-RU"/>
        </w:rPr>
        <w:t xml:space="preserve">Вид, признаки вида. Вид как основная систематическая категория живого. </w:t>
      </w:r>
      <w:r w:rsidRPr="00091A75">
        <w:rPr>
          <w:bCs/>
          <w:color w:val="000000"/>
          <w:lang w:val="ru-RU"/>
        </w:rPr>
        <w:t xml:space="preserve">Структура вида. Происхождение видов. Развитие эволюционных представлений. </w:t>
      </w:r>
      <w:r w:rsidRPr="00091A75">
        <w:rPr>
          <w:lang w:val="ru-RU"/>
        </w:rPr>
        <w:t xml:space="preserve">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</w:t>
      </w:r>
      <w:r w:rsidRPr="00091A75">
        <w:rPr>
          <w:bCs/>
          <w:color w:val="000000"/>
          <w:lang w:val="ru-RU"/>
        </w:rP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</w:t>
      </w:r>
      <w:r w:rsidRPr="00091A75">
        <w:rPr>
          <w:lang w:val="ru-RU"/>
        </w:rPr>
        <w:t>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  <w:r w:rsidR="00302564" w:rsidRPr="00091A75">
        <w:rPr>
          <w:bCs/>
          <w:color w:val="000000"/>
          <w:lang w:val="ru-RU"/>
        </w:rPr>
        <w:t xml:space="preserve"> Экология как наука. Экологические факторы и условия среды. Приспособленность и её относительность. Искусственный отбор. Селекция. Образование видов — микроэволюция. Макроэволюция.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Изучение морфологического критерия вида.</w:t>
      </w:r>
    </w:p>
    <w:p w:rsidR="00505DA0" w:rsidRPr="00091A75" w:rsidRDefault="00505DA0" w:rsidP="00505DA0">
      <w:pPr>
        <w:tabs>
          <w:tab w:val="left" w:pos="751"/>
        </w:tabs>
        <w:spacing w:line="276" w:lineRule="auto"/>
        <w:jc w:val="both"/>
        <w:rPr>
          <w:sz w:val="24"/>
          <w:szCs w:val="24"/>
          <w:lang w:val="ru-RU"/>
        </w:rPr>
      </w:pPr>
      <w:r w:rsidRPr="00091A75">
        <w:rPr>
          <w:sz w:val="24"/>
          <w:szCs w:val="24"/>
          <w:lang w:val="ru-RU"/>
        </w:rPr>
        <w:t>Выявление изменчивости организмов;</w:t>
      </w:r>
    </w:p>
    <w:p w:rsidR="00505DA0" w:rsidRPr="00091A75" w:rsidRDefault="00505DA0" w:rsidP="00505DA0">
      <w:pPr>
        <w:tabs>
          <w:tab w:val="left" w:pos="751"/>
        </w:tabs>
        <w:spacing w:line="276" w:lineRule="auto"/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sz w:val="24"/>
          <w:szCs w:val="24"/>
          <w:lang w:val="ru-RU"/>
        </w:rPr>
        <w:t>Выявление приспособлений у организмов к среде обитания (на конкретных примерах).</w:t>
      </w:r>
    </w:p>
    <w:p w:rsidR="00505DA0" w:rsidRPr="00091A75" w:rsidRDefault="00505DA0" w:rsidP="00505DA0">
      <w:pPr>
        <w:tabs>
          <w:tab w:val="left" w:pos="1518"/>
        </w:tabs>
        <w:spacing w:line="276" w:lineRule="auto"/>
        <w:ind w:left="-606" w:right="118" w:firstLine="606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i/>
          <w:color w:val="000000"/>
          <w:sz w:val="24"/>
          <w:szCs w:val="24"/>
          <w:lang w:val="ru-RU"/>
        </w:rPr>
        <w:t>Экскурсии</w:t>
      </w:r>
      <w:r w:rsidRPr="00091A75">
        <w:rPr>
          <w:sz w:val="24"/>
          <w:szCs w:val="24"/>
          <w:lang w:val="ru-RU"/>
        </w:rPr>
        <w:t xml:space="preserve"> 1.Многообразие живых организмов (на примере парка или природного участка).</w:t>
      </w:r>
    </w:p>
    <w:p w:rsidR="00505DA0" w:rsidRPr="00091A75" w:rsidRDefault="00505DA0" w:rsidP="00505DA0">
      <w:pPr>
        <w:tabs>
          <w:tab w:val="left" w:pos="1518"/>
        </w:tabs>
        <w:spacing w:line="276" w:lineRule="auto"/>
        <w:ind w:left="-606" w:right="2768" w:firstLine="606"/>
        <w:rPr>
          <w:sz w:val="24"/>
          <w:szCs w:val="24"/>
          <w:lang w:val="ru-RU"/>
        </w:rPr>
      </w:pPr>
      <w:r w:rsidRPr="00091A75">
        <w:rPr>
          <w:sz w:val="24"/>
          <w:szCs w:val="24"/>
          <w:lang w:val="ru-RU"/>
        </w:rPr>
        <w:t xml:space="preserve">                      2.Естественный отбор - движущая сила эволюции. </w:t>
      </w:r>
    </w:p>
    <w:p w:rsidR="00862742" w:rsidRPr="00091A75" w:rsidRDefault="00302564" w:rsidP="00862742">
      <w:pPr>
        <w:pStyle w:val="a7"/>
        <w:ind w:left="0" w:right="108" w:firstLine="567"/>
        <w:rPr>
          <w:lang w:val="ru-RU"/>
        </w:rPr>
      </w:pPr>
      <w:r w:rsidRPr="00091A75">
        <w:rPr>
          <w:b/>
          <w:color w:val="000000"/>
          <w:lang w:val="ru-RU"/>
        </w:rPr>
        <w:t>Раздел 5. Экосистемный уровень</w:t>
      </w:r>
      <w:r w:rsidRPr="00091A75">
        <w:rPr>
          <w:bCs/>
          <w:color w:val="000000"/>
          <w:lang w:val="ru-RU"/>
        </w:rPr>
        <w:t xml:space="preserve"> (6 ч)</w:t>
      </w:r>
      <w:r w:rsidR="00862742" w:rsidRPr="00091A75">
        <w:rPr>
          <w:lang w:val="ru-RU"/>
        </w:rPr>
        <w:t xml:space="preserve"> </w:t>
      </w:r>
    </w:p>
    <w:p w:rsidR="00862742" w:rsidRPr="00091A75" w:rsidRDefault="00862742" w:rsidP="00862742">
      <w:pPr>
        <w:pStyle w:val="a7"/>
        <w:ind w:left="0" w:right="108" w:firstLine="567"/>
        <w:rPr>
          <w:lang w:val="ru-RU"/>
        </w:rPr>
      </w:pPr>
      <w:r w:rsidRPr="00091A75">
        <w:rPr>
          <w:bCs/>
          <w:color w:val="000000"/>
          <w:lang w:val="ru-RU"/>
        </w:rPr>
        <w:t xml:space="preserve">Биоценоз. Экосистема. Биогеоценоз. </w:t>
      </w:r>
      <w:r w:rsidRPr="00091A75">
        <w:rPr>
          <w:lang w:val="ru-RU"/>
        </w:rPr>
        <w:t xml:space="preserve">Экология, экологические факторы, их влияние на организмы. </w:t>
      </w:r>
      <w:r w:rsidRPr="00091A75">
        <w:rPr>
          <w:bCs/>
          <w:color w:val="000000"/>
          <w:lang w:val="ru-RU"/>
        </w:rPr>
        <w:t xml:space="preserve">Взаимосвязь популяций в биогеоценозе. </w:t>
      </w:r>
      <w:r w:rsidRPr="00091A75">
        <w:rPr>
          <w:lang w:val="ru-RU"/>
        </w:rPr>
        <w:t xml:space="preserve">Экосистемная организация живой природы. Экосистема, ее основные компоненты. Структура экосистемы. Пищевые связи в экосистеме. </w:t>
      </w:r>
      <w:r w:rsidRPr="00091A75">
        <w:rPr>
          <w:bCs/>
          <w:color w:val="000000"/>
          <w:lang w:val="ru-RU"/>
        </w:rPr>
        <w:t xml:space="preserve">Обмен веществ, поток и превращение энергии в биогеоценозе. </w:t>
      </w:r>
      <w:r w:rsidRPr="00091A75">
        <w:rPr>
          <w:lang w:val="ru-RU"/>
        </w:rPr>
        <w:t xml:space="preserve">Взаимодействие популяций разных видов в экосистеме. Естественная экосистема (биогеоценоз). </w:t>
      </w:r>
      <w:r w:rsidRPr="00091A75">
        <w:rPr>
          <w:bCs/>
          <w:color w:val="000000"/>
          <w:lang w:val="ru-RU"/>
        </w:rPr>
        <w:t xml:space="preserve">Искусственные биоценозы. Экологическая сукцессия. </w:t>
      </w:r>
      <w:r w:rsidRPr="00091A75">
        <w:rPr>
          <w:lang w:val="ru-RU"/>
        </w:rPr>
        <w:t>Агроэкосистема (агроценоз) как искусственное сообщество организмов. Круговорот веществ и поток энергии в биогеоценозах. Биосфера – глобальная экосистема. В. И. Вернадский – основоположник учения о биосфере. Структура биосферы. Распространение и роль живого вещества в биосфере. Ноосфера. Краткая история эволюции биосферы. Значение охраны биосферы для со- 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862742" w:rsidRPr="00091A75" w:rsidRDefault="00862742" w:rsidP="00862742">
      <w:pPr>
        <w:ind w:firstLine="567"/>
        <w:jc w:val="both"/>
        <w:rPr>
          <w:i/>
          <w:sz w:val="24"/>
          <w:szCs w:val="24"/>
          <w:lang w:val="ru-RU"/>
        </w:rPr>
      </w:pPr>
      <w:r w:rsidRPr="00091A75">
        <w:rPr>
          <w:i/>
          <w:sz w:val="24"/>
          <w:szCs w:val="24"/>
          <w:lang w:val="ru-RU"/>
        </w:rPr>
        <w:t>Экологические проблемы глобальные, России, Республики Башкортостан и своей местности. Последствия деятельности человека в экосистемах.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 xml:space="preserve"> </w:t>
      </w: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Коллекции, иллюстрирующие экологические взаимосвязи в биогеоценозах. Модели экосистем.</w:t>
      </w:r>
    </w:p>
    <w:p w:rsidR="00505DA0" w:rsidRPr="00091A75" w:rsidRDefault="00302564" w:rsidP="00505DA0">
      <w:pPr>
        <w:tabs>
          <w:tab w:val="left" w:pos="1518"/>
        </w:tabs>
        <w:spacing w:line="276" w:lineRule="auto"/>
        <w:ind w:left="-606" w:firstLine="606"/>
        <w:rPr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Экскурсия</w:t>
      </w:r>
      <w:r w:rsidR="00505DA0" w:rsidRPr="00091A75">
        <w:rPr>
          <w:sz w:val="24"/>
          <w:szCs w:val="24"/>
          <w:lang w:val="ru-RU"/>
        </w:rPr>
        <w:t xml:space="preserve"> Изучение и описание экосистемы своей местности.</w:t>
      </w:r>
    </w:p>
    <w:p w:rsidR="00302564" w:rsidRPr="00091A75" w:rsidRDefault="00302564" w:rsidP="00505DA0">
      <w:pPr>
        <w:tabs>
          <w:tab w:val="left" w:pos="900"/>
        </w:tabs>
        <w:jc w:val="both"/>
        <w:rPr>
          <w:b/>
          <w:bCs/>
          <w:color w:val="000000"/>
          <w:sz w:val="24"/>
          <w:szCs w:val="24"/>
          <w:lang w:val="ru-RU"/>
        </w:rPr>
      </w:pPr>
      <w:r w:rsidRPr="00091A75">
        <w:rPr>
          <w:b/>
          <w:color w:val="000000"/>
          <w:sz w:val="24"/>
          <w:szCs w:val="24"/>
          <w:lang w:val="ru-RU"/>
        </w:rPr>
        <w:lastRenderedPageBreak/>
        <w:t>Раздел 6. Биосферный уровень</w:t>
      </w:r>
      <w:r w:rsidRPr="00091A75">
        <w:rPr>
          <w:b/>
          <w:bCs/>
          <w:color w:val="000000"/>
          <w:sz w:val="24"/>
          <w:szCs w:val="24"/>
          <w:lang w:val="ru-RU"/>
        </w:rPr>
        <w:t xml:space="preserve"> (11 ч)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Биосфера и её структура, свойства, закономерности.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Круговорот веществ и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Демонстрация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Модели-аппликации «Биосфера и человек». Окаменелости, отпечатки, скелеты позвоночных животных.</w:t>
      </w:r>
    </w:p>
    <w:p w:rsidR="00302564" w:rsidRPr="00091A75" w:rsidRDefault="00302564" w:rsidP="00302564">
      <w:pPr>
        <w:tabs>
          <w:tab w:val="left" w:pos="900"/>
        </w:tabs>
        <w:jc w:val="both"/>
        <w:rPr>
          <w:i/>
          <w:color w:val="000000"/>
          <w:sz w:val="24"/>
          <w:szCs w:val="24"/>
          <w:lang w:val="ru-RU"/>
        </w:rPr>
      </w:pPr>
      <w:r w:rsidRPr="00091A75">
        <w:rPr>
          <w:i/>
          <w:color w:val="000000"/>
          <w:sz w:val="24"/>
          <w:szCs w:val="24"/>
          <w:lang w:val="ru-RU"/>
        </w:rPr>
        <w:t>Лабораторные работы</w:t>
      </w:r>
    </w:p>
    <w:p w:rsidR="00302564" w:rsidRPr="00091A75" w:rsidRDefault="00302564" w:rsidP="00302564">
      <w:pPr>
        <w:tabs>
          <w:tab w:val="left" w:pos="900"/>
        </w:tabs>
        <w:jc w:val="both"/>
        <w:rPr>
          <w:bCs/>
          <w:color w:val="000000"/>
          <w:sz w:val="24"/>
          <w:szCs w:val="24"/>
          <w:lang w:val="ru-RU"/>
        </w:rPr>
      </w:pPr>
      <w:r w:rsidRPr="00091A75">
        <w:rPr>
          <w:bCs/>
          <w:color w:val="000000"/>
          <w:sz w:val="24"/>
          <w:szCs w:val="24"/>
          <w:lang w:val="ru-RU"/>
        </w:rPr>
        <w:t>Изучение палеонтологических доказательств эволюции.</w:t>
      </w:r>
    </w:p>
    <w:p w:rsidR="00505DA0" w:rsidRPr="00091A75" w:rsidRDefault="00862742" w:rsidP="00505DA0">
      <w:pPr>
        <w:tabs>
          <w:tab w:val="left" w:pos="900"/>
        </w:tabs>
        <w:jc w:val="both"/>
        <w:rPr>
          <w:sz w:val="24"/>
          <w:szCs w:val="24"/>
          <w:lang w:val="ru-RU"/>
        </w:rPr>
      </w:pPr>
      <w:r w:rsidRPr="00091A75">
        <w:rPr>
          <w:bCs/>
          <w:i/>
          <w:color w:val="000000"/>
          <w:sz w:val="24"/>
          <w:szCs w:val="24"/>
          <w:lang w:val="ru-RU"/>
        </w:rPr>
        <w:t>Контрольная работа № 4</w:t>
      </w:r>
      <w:r w:rsidRPr="00091A75">
        <w:rPr>
          <w:bCs/>
          <w:color w:val="000000"/>
          <w:sz w:val="24"/>
          <w:szCs w:val="24"/>
          <w:lang w:val="ru-RU"/>
        </w:rPr>
        <w:t xml:space="preserve"> </w:t>
      </w:r>
      <w:r w:rsidR="00505DA0" w:rsidRPr="00091A75">
        <w:rPr>
          <w:bCs/>
          <w:color w:val="000000"/>
          <w:sz w:val="24"/>
          <w:szCs w:val="24"/>
          <w:lang w:val="ru-RU"/>
        </w:rPr>
        <w:t>Итоговая контрольная работа по курсу</w:t>
      </w:r>
      <w:r w:rsidR="00505DA0" w:rsidRPr="00091A75">
        <w:rPr>
          <w:sz w:val="24"/>
          <w:szCs w:val="24"/>
          <w:lang w:val="ru-RU"/>
        </w:rPr>
        <w:t xml:space="preserve"> Общебиологические закономерности</w:t>
      </w:r>
    </w:p>
    <w:p w:rsidR="00505DA0" w:rsidRDefault="00505DA0" w:rsidP="00505DA0">
      <w:pPr>
        <w:tabs>
          <w:tab w:val="left" w:pos="900"/>
        </w:tabs>
        <w:jc w:val="both"/>
        <w:rPr>
          <w:lang w:val="ru-RU"/>
        </w:rPr>
      </w:pPr>
    </w:p>
    <w:p w:rsidR="00B9400E" w:rsidRDefault="00B9400E" w:rsidP="00B9400E">
      <w:pPr>
        <w:pStyle w:val="a7"/>
        <w:ind w:left="0" w:right="108" w:firstLine="567"/>
        <w:rPr>
          <w:rFonts w:cs="Calibri"/>
          <w:bCs/>
          <w:color w:val="000000"/>
          <w:lang w:val="ru-RU" w:eastAsia="ar-SA"/>
        </w:rPr>
      </w:pPr>
      <w:r>
        <w:rPr>
          <w:b/>
          <w:lang w:val="ru-RU"/>
        </w:rPr>
        <w:t xml:space="preserve">Тематическое планирование курса биологии 9 класса </w:t>
      </w:r>
    </w:p>
    <w:tbl>
      <w:tblPr>
        <w:tblW w:w="8833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867"/>
        <w:gridCol w:w="3634"/>
        <w:gridCol w:w="1147"/>
        <w:gridCol w:w="1329"/>
        <w:gridCol w:w="928"/>
        <w:gridCol w:w="928"/>
      </w:tblGrid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  <w:lang w:val="ru-RU"/>
              </w:rPr>
            </w:pPr>
            <w:r w:rsidRPr="00B9400E">
              <w:rPr>
                <w:bCs/>
                <w:sz w:val="24"/>
                <w:szCs w:val="24"/>
                <w:lang w:val="ru-RU"/>
              </w:rPr>
              <w:t>Введение.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Раздел 1. Молекулярный уро</w:t>
            </w:r>
            <w:r w:rsidRPr="00B9400E">
              <w:rPr>
                <w:bCs/>
                <w:color w:val="000000"/>
                <w:spacing w:val="-2"/>
                <w:w w:val="109"/>
                <w:sz w:val="24"/>
                <w:szCs w:val="24"/>
                <w:lang w:val="ru-RU"/>
              </w:rPr>
              <w:t>вень</w:t>
            </w: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  <w:lang w:val="ru-RU"/>
              </w:rPr>
            </w:pP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Раздел 2. Клеточный уро</w:t>
            </w:r>
            <w:r w:rsidRPr="00B9400E">
              <w:rPr>
                <w:bCs/>
                <w:color w:val="000000"/>
                <w:spacing w:val="-2"/>
                <w:w w:val="109"/>
                <w:sz w:val="24"/>
                <w:szCs w:val="24"/>
                <w:lang w:val="ru-RU"/>
              </w:rPr>
              <w:t>вень</w:t>
            </w: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 w:rsidP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  <w:lang w:val="ru-RU"/>
              </w:rPr>
            </w:pP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Раздел 3. Организменный уро</w:t>
            </w:r>
            <w:r w:rsidRPr="00B9400E">
              <w:rPr>
                <w:bCs/>
                <w:color w:val="000000"/>
                <w:spacing w:val="-2"/>
                <w:w w:val="109"/>
                <w:sz w:val="24"/>
                <w:szCs w:val="24"/>
                <w:lang w:val="ru-RU"/>
              </w:rPr>
              <w:t>вень</w:t>
            </w:r>
            <w:r w:rsidRPr="00B9400E">
              <w:rPr>
                <w:bCs/>
                <w:color w:val="000000"/>
                <w:spacing w:val="-3"/>
                <w:w w:val="109"/>
                <w:sz w:val="24"/>
                <w:szCs w:val="24"/>
                <w:lang w:val="ru-RU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 w:rsidP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  <w:lang w:val="ru-RU"/>
              </w:rPr>
            </w:pPr>
            <w:r w:rsidRPr="00B9400E">
              <w:rPr>
                <w:bCs/>
                <w:sz w:val="24"/>
                <w:szCs w:val="24"/>
                <w:lang w:val="ru-RU"/>
              </w:rPr>
              <w:t>Раздел 4. Популяционно-видовой уровень.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</w:tr>
      <w:tr w:rsidR="00B9400E" w:rsidTr="00B9400E">
        <w:trPr>
          <w:trHeight w:val="844"/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  <w:lang w:val="ru-RU"/>
              </w:rPr>
            </w:pPr>
            <w:r w:rsidRPr="00B9400E">
              <w:rPr>
                <w:bCs/>
                <w:sz w:val="24"/>
                <w:szCs w:val="24"/>
                <w:lang w:val="ru-RU"/>
              </w:rPr>
              <w:t>Раздел 5. Экосистемный уровень.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Pr="00B9400E" w:rsidRDefault="00B9400E" w:rsidP="00B9400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B9400E">
              <w:rPr>
                <w:bCs/>
                <w:sz w:val="24"/>
                <w:szCs w:val="24"/>
                <w:lang w:val="ru-RU"/>
              </w:rPr>
              <w:t>Раздел 6. Биосферный уровень.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B9400E" w:rsidTr="00B9400E">
        <w:trPr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0E" w:rsidRDefault="00B940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</w:tr>
    </w:tbl>
    <w:p w:rsidR="00FB07FC" w:rsidRDefault="00FB07FC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39471C" w:rsidRDefault="0039471C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39471C" w:rsidRDefault="0039471C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39471C" w:rsidRDefault="0039471C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39471C" w:rsidRDefault="0039471C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091A75" w:rsidRDefault="00091A75" w:rsidP="00FB07FC">
      <w:pPr>
        <w:pStyle w:val="a9"/>
        <w:tabs>
          <w:tab w:val="left" w:pos="751"/>
        </w:tabs>
        <w:spacing w:line="276" w:lineRule="auto"/>
        <w:ind w:left="567" w:firstLine="0"/>
        <w:rPr>
          <w:lang w:val="ru-RU"/>
        </w:rPr>
      </w:pPr>
    </w:p>
    <w:p w:rsidR="0039471C" w:rsidRDefault="0039471C" w:rsidP="0039471C">
      <w:pPr>
        <w:widowControl/>
        <w:numPr>
          <w:ilvl w:val="0"/>
          <w:numId w:val="28"/>
        </w:numPr>
        <w:tabs>
          <w:tab w:val="clear" w:pos="720"/>
          <w:tab w:val="left" w:pos="709"/>
        </w:tabs>
        <w:suppressAutoHyphens/>
        <w:autoSpaceDE/>
        <w:spacing w:after="200" w:line="100" w:lineRule="atLeast"/>
        <w:jc w:val="both"/>
        <w:rPr>
          <w:rFonts w:cs="Calibri"/>
          <w:color w:val="000000"/>
          <w:sz w:val="28"/>
          <w:szCs w:val="28"/>
          <w:lang w:val="ru-RU" w:eastAsia="ar-SA"/>
        </w:rPr>
      </w:pPr>
      <w:r>
        <w:rPr>
          <w:rFonts w:cs="Calibri"/>
          <w:color w:val="000000"/>
          <w:sz w:val="28"/>
          <w:szCs w:val="28"/>
          <w:lang w:val="ru-RU" w:eastAsia="ar-SA"/>
        </w:rPr>
        <w:lastRenderedPageBreak/>
        <w:t>Каменский А.А. Биология. Введение в общую биологию и экологию: Учеб. для 9 кл. общеобразоват. учреждений / А.А. Каменский, Е.А. Криксунов, В.В. Пасечник, Швецов Г.Г. – 6-е изд., стереотип.- М.: Дрофа, 2015.</w:t>
      </w:r>
    </w:p>
    <w:p w:rsidR="00B9400E" w:rsidRDefault="00B9400E" w:rsidP="00FB07FC">
      <w:pPr>
        <w:pStyle w:val="2"/>
        <w:spacing w:line="276" w:lineRule="auto"/>
        <w:ind w:left="0" w:firstLine="567"/>
        <w:rPr>
          <w:lang w:val="ru-RU"/>
        </w:rPr>
      </w:pPr>
    </w:p>
    <w:tbl>
      <w:tblPr>
        <w:tblW w:w="942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18"/>
        <w:gridCol w:w="7651"/>
        <w:gridCol w:w="851"/>
      </w:tblGrid>
      <w:tr w:rsidR="00B9400E" w:rsidTr="00B9400E">
        <w:trPr>
          <w:trHeight w:val="47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uppressAutoHyphens/>
              <w:snapToGrid w:val="0"/>
              <w:spacing w:after="200" w:line="100" w:lineRule="atLeast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uppressAutoHyphens/>
              <w:snapToGrid w:val="0"/>
              <w:spacing w:after="200" w:line="100" w:lineRule="atLeast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uppressAutoHyphens/>
              <w:snapToGrid w:val="0"/>
              <w:spacing w:after="200" w:line="100" w:lineRule="atLeast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Часы </w:t>
            </w:r>
          </w:p>
        </w:tc>
      </w:tr>
      <w:tr w:rsidR="00B9400E" w:rsidTr="00B9400E">
        <w:trPr>
          <w:trHeight w:val="85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Введение.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9"/>
                <w:sz w:val="28"/>
                <w:szCs w:val="28"/>
                <w:lang w:val="ru-RU"/>
              </w:rPr>
              <w:t xml:space="preserve">Биология — наука </w:t>
            </w:r>
            <w:r>
              <w:rPr>
                <w:color w:val="000000"/>
                <w:spacing w:val="-4"/>
                <w:w w:val="109"/>
                <w:sz w:val="28"/>
                <w:szCs w:val="28"/>
                <w:lang w:val="ru-RU"/>
              </w:rPr>
              <w:t>о живой природе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39471C">
        <w:trPr>
          <w:trHeight w:val="46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3"/>
                <w:w w:val="106"/>
                <w:sz w:val="28"/>
                <w:szCs w:val="28"/>
              </w:rPr>
              <w:t>Методы исследова</w:t>
            </w:r>
            <w:r>
              <w:rPr>
                <w:color w:val="000000"/>
                <w:spacing w:val="-1"/>
                <w:w w:val="106"/>
                <w:sz w:val="28"/>
                <w:szCs w:val="28"/>
              </w:rPr>
              <w:t>ния в биологии.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39471C">
        <w:trPr>
          <w:trHeight w:val="35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w w:val="106"/>
                <w:sz w:val="28"/>
                <w:szCs w:val="28"/>
                <w:lang w:val="ru-RU"/>
              </w:rPr>
              <w:t xml:space="preserve">Сущность жизни </w:t>
            </w:r>
            <w:r>
              <w:rPr>
                <w:color w:val="000000"/>
                <w:spacing w:val="-1"/>
                <w:w w:val="106"/>
                <w:sz w:val="28"/>
                <w:szCs w:val="28"/>
                <w:lang w:val="ru-RU"/>
              </w:rPr>
              <w:t>и свойства живого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Раздел 1. Молекулярный уро</w:t>
            </w:r>
            <w:r>
              <w:rPr>
                <w:b/>
                <w:bCs/>
                <w:color w:val="000000"/>
                <w:spacing w:val="-2"/>
                <w:w w:val="109"/>
                <w:sz w:val="28"/>
                <w:szCs w:val="28"/>
                <w:lang w:val="ru-RU"/>
              </w:rPr>
              <w:t>вень</w:t>
            </w: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3"/>
                <w:w w:val="109"/>
                <w:sz w:val="28"/>
                <w:szCs w:val="28"/>
                <w:lang w:val="ru-RU"/>
              </w:rPr>
              <w:t>Молекулярный уро</w:t>
            </w:r>
            <w:r>
              <w:rPr>
                <w:color w:val="000000"/>
                <w:spacing w:val="-2"/>
                <w:w w:val="109"/>
                <w:sz w:val="28"/>
                <w:szCs w:val="28"/>
                <w:lang w:val="ru-RU"/>
              </w:rPr>
              <w:t>вень: общая характе</w:t>
            </w:r>
            <w:r>
              <w:rPr>
                <w:color w:val="000000"/>
                <w:w w:val="109"/>
                <w:sz w:val="28"/>
                <w:szCs w:val="28"/>
                <w:lang w:val="ru-RU"/>
              </w:rPr>
              <w:t>ристика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10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5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4"/>
                <w:sz w:val="28"/>
                <w:szCs w:val="28"/>
              </w:rPr>
              <w:t>Углеводы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28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8"/>
                <w:sz w:val="28"/>
                <w:szCs w:val="28"/>
              </w:rPr>
              <w:t>Липиды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7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5"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w w:val="104"/>
                <w:sz w:val="28"/>
                <w:szCs w:val="28"/>
              </w:rPr>
              <w:t xml:space="preserve">Состав и строение </w:t>
            </w:r>
            <w:r>
              <w:rPr>
                <w:color w:val="000000"/>
                <w:w w:val="104"/>
                <w:sz w:val="28"/>
                <w:szCs w:val="28"/>
              </w:rPr>
              <w:t>белков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8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7"/>
                <w:sz w:val="28"/>
                <w:szCs w:val="28"/>
              </w:rPr>
              <w:t>Функции белков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4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8"/>
                <w:sz w:val="28"/>
                <w:szCs w:val="28"/>
              </w:rPr>
              <w:t>Нуклеиновые кисло</w:t>
            </w:r>
            <w:r>
              <w:rPr>
                <w:color w:val="000000"/>
                <w:spacing w:val="-7"/>
                <w:w w:val="108"/>
                <w:sz w:val="28"/>
                <w:szCs w:val="28"/>
              </w:rPr>
              <w:t>ты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7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6"/>
                <w:w w:val="110"/>
                <w:sz w:val="28"/>
                <w:szCs w:val="28"/>
                <w:lang w:val="ru-RU"/>
              </w:rPr>
              <w:t>АТФ и другие органические соедине</w:t>
            </w:r>
            <w:r>
              <w:rPr>
                <w:color w:val="000000"/>
                <w:w w:val="110"/>
                <w:sz w:val="28"/>
                <w:szCs w:val="28"/>
                <w:lang w:val="ru-RU"/>
              </w:rPr>
              <w:t>ния клетки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2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9"/>
                <w:sz w:val="28"/>
                <w:szCs w:val="28"/>
              </w:rPr>
              <w:t>Биологические ката</w:t>
            </w:r>
            <w:r>
              <w:rPr>
                <w:color w:val="000000"/>
                <w:spacing w:val="-1"/>
                <w:w w:val="109"/>
                <w:sz w:val="28"/>
                <w:szCs w:val="28"/>
              </w:rPr>
              <w:t>лизаторы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9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Вирусы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6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Обобщающий урок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2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Раздел 2. Клеточный уро</w:t>
            </w:r>
            <w:r>
              <w:rPr>
                <w:b/>
                <w:bCs/>
                <w:color w:val="000000"/>
                <w:spacing w:val="-2"/>
                <w:w w:val="109"/>
                <w:sz w:val="28"/>
                <w:szCs w:val="28"/>
                <w:lang w:val="ru-RU"/>
              </w:rPr>
              <w:t>вень</w:t>
            </w: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5"/>
                <w:w w:val="105"/>
                <w:sz w:val="28"/>
                <w:szCs w:val="28"/>
                <w:lang w:val="ru-RU"/>
              </w:rPr>
              <w:t xml:space="preserve">Клеточный уровень: </w:t>
            </w:r>
            <w:r>
              <w:rPr>
                <w:color w:val="000000"/>
                <w:spacing w:val="-3"/>
                <w:w w:val="105"/>
                <w:sz w:val="28"/>
                <w:szCs w:val="28"/>
                <w:lang w:val="ru-RU"/>
              </w:rPr>
              <w:t>общая характе</w:t>
            </w:r>
            <w:r>
              <w:rPr>
                <w:color w:val="000000"/>
                <w:w w:val="105"/>
                <w:sz w:val="28"/>
                <w:szCs w:val="28"/>
                <w:lang w:val="ru-RU"/>
              </w:rPr>
              <w:t>ристика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14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9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9"/>
                <w:w w:val="106"/>
                <w:sz w:val="28"/>
                <w:szCs w:val="28"/>
                <w:lang w:val="ru-RU"/>
              </w:rPr>
              <w:t xml:space="preserve">Общие сведения о </w:t>
            </w:r>
            <w:r>
              <w:rPr>
                <w:color w:val="000000"/>
                <w:spacing w:val="-1"/>
                <w:w w:val="106"/>
                <w:sz w:val="28"/>
                <w:szCs w:val="28"/>
                <w:lang w:val="ru-RU"/>
              </w:rPr>
              <w:t xml:space="preserve">клетках. Клеточная </w:t>
            </w:r>
            <w:r>
              <w:rPr>
                <w:color w:val="000000"/>
                <w:spacing w:val="-6"/>
                <w:w w:val="106"/>
                <w:sz w:val="28"/>
                <w:szCs w:val="28"/>
                <w:lang w:val="ru-RU"/>
              </w:rPr>
              <w:t>мембрана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6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w w:val="103"/>
                <w:sz w:val="28"/>
                <w:szCs w:val="28"/>
              </w:rPr>
              <w:t>Ядро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6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84"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w w:val="108"/>
                <w:sz w:val="28"/>
                <w:szCs w:val="28"/>
                <w:lang w:val="ru-RU"/>
              </w:rPr>
              <w:t xml:space="preserve">Эндоплазматическая </w:t>
            </w:r>
            <w:r>
              <w:rPr>
                <w:color w:val="000000"/>
                <w:spacing w:val="-3"/>
                <w:w w:val="108"/>
                <w:sz w:val="28"/>
                <w:szCs w:val="28"/>
                <w:lang w:val="ru-RU"/>
              </w:rPr>
              <w:t xml:space="preserve">сеть. Рибосомы. </w:t>
            </w:r>
            <w:r>
              <w:rPr>
                <w:color w:val="000000"/>
                <w:spacing w:val="-2"/>
                <w:w w:val="108"/>
                <w:sz w:val="28"/>
                <w:szCs w:val="28"/>
                <w:lang w:val="ru-RU"/>
              </w:rPr>
              <w:t xml:space="preserve">Комплекс Гольджи. </w:t>
            </w:r>
            <w:r>
              <w:rPr>
                <w:color w:val="000000"/>
                <w:spacing w:val="-3"/>
                <w:w w:val="108"/>
                <w:sz w:val="28"/>
                <w:szCs w:val="28"/>
              </w:rPr>
              <w:t>Лизосомы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7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6"/>
                <w:w w:val="111"/>
                <w:sz w:val="28"/>
                <w:szCs w:val="28"/>
                <w:lang w:val="ru-RU"/>
              </w:rPr>
              <w:t>Митохондрии. Плас</w:t>
            </w:r>
            <w:r>
              <w:rPr>
                <w:color w:val="000000"/>
                <w:spacing w:val="-4"/>
                <w:w w:val="111"/>
                <w:sz w:val="28"/>
                <w:szCs w:val="28"/>
                <w:lang w:val="ru-RU"/>
              </w:rPr>
              <w:t xml:space="preserve">тиды. Клеточный </w:t>
            </w:r>
            <w:r>
              <w:rPr>
                <w:color w:val="000000"/>
                <w:spacing w:val="-5"/>
                <w:w w:val="111"/>
                <w:sz w:val="28"/>
                <w:szCs w:val="28"/>
                <w:lang w:val="ru-RU"/>
              </w:rPr>
              <w:t>центр.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color w:val="000000"/>
                <w:spacing w:val="-7"/>
                <w:w w:val="111"/>
                <w:sz w:val="28"/>
                <w:szCs w:val="28"/>
                <w:lang w:val="ru-RU"/>
              </w:rPr>
              <w:t>Органоиды движе</w:t>
            </w:r>
            <w:r>
              <w:rPr>
                <w:color w:val="000000"/>
                <w:spacing w:val="-3"/>
                <w:w w:val="111"/>
                <w:sz w:val="28"/>
                <w:szCs w:val="28"/>
                <w:lang w:val="ru-RU"/>
              </w:rPr>
              <w:t xml:space="preserve">ния. </w:t>
            </w:r>
            <w:r>
              <w:rPr>
                <w:color w:val="000000"/>
                <w:spacing w:val="-3"/>
                <w:w w:val="111"/>
                <w:sz w:val="28"/>
                <w:szCs w:val="28"/>
              </w:rPr>
              <w:t>Клеточные включения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3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8"/>
                <w:w w:val="109"/>
                <w:sz w:val="28"/>
                <w:szCs w:val="28"/>
                <w:lang w:val="ru-RU"/>
              </w:rPr>
              <w:t>Особенности стро</w:t>
            </w:r>
            <w:r>
              <w:rPr>
                <w:color w:val="000000"/>
                <w:spacing w:val="-1"/>
                <w:w w:val="109"/>
                <w:sz w:val="28"/>
                <w:szCs w:val="28"/>
                <w:lang w:val="ru-RU"/>
              </w:rPr>
              <w:t>ения клеток эукари</w:t>
            </w:r>
            <w:r>
              <w:rPr>
                <w:color w:val="000000"/>
                <w:spacing w:val="-3"/>
                <w:w w:val="109"/>
                <w:sz w:val="28"/>
                <w:szCs w:val="28"/>
                <w:lang w:val="ru-RU"/>
              </w:rPr>
              <w:t>от и прокариот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7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3"/>
                <w:sz w:val="28"/>
                <w:szCs w:val="28"/>
              </w:rPr>
              <w:t>Обобщающий урок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4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38" w:after="200" w:line="276" w:lineRule="auto"/>
              <w:ind w:left="5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9"/>
                <w:sz w:val="28"/>
                <w:szCs w:val="28"/>
              </w:rPr>
              <w:t>Ассимиляция и дис</w:t>
            </w:r>
            <w:r>
              <w:rPr>
                <w:color w:val="000000"/>
                <w:spacing w:val="-3"/>
                <w:w w:val="109"/>
                <w:sz w:val="28"/>
                <w:szCs w:val="28"/>
              </w:rPr>
              <w:t>симиляция. Метабо</w:t>
            </w:r>
            <w:r>
              <w:rPr>
                <w:color w:val="000000"/>
                <w:spacing w:val="-1"/>
                <w:w w:val="109"/>
                <w:sz w:val="28"/>
                <w:szCs w:val="28"/>
              </w:rPr>
              <w:t>лизм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4"/>
                <w:w w:val="107"/>
                <w:sz w:val="28"/>
                <w:szCs w:val="28"/>
              </w:rPr>
              <w:t>Энергетический об</w:t>
            </w:r>
            <w:r>
              <w:rPr>
                <w:color w:val="000000"/>
                <w:spacing w:val="-1"/>
                <w:w w:val="107"/>
                <w:sz w:val="28"/>
                <w:szCs w:val="28"/>
              </w:rPr>
              <w:t>мен в клетке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7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34" w:after="200" w:line="276" w:lineRule="auto"/>
              <w:ind w:left="2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6"/>
                <w:sz w:val="28"/>
                <w:szCs w:val="28"/>
              </w:rPr>
              <w:t>Фотосинтез и хемо</w:t>
            </w:r>
            <w:r>
              <w:rPr>
                <w:color w:val="000000"/>
                <w:w w:val="106"/>
                <w:sz w:val="28"/>
                <w:szCs w:val="28"/>
              </w:rPr>
              <w:t>синтез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2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6"/>
                <w:sz w:val="28"/>
                <w:szCs w:val="28"/>
              </w:rPr>
              <w:t>Автотрофы и гетеротрофы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52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6"/>
                <w:sz w:val="28"/>
                <w:szCs w:val="28"/>
              </w:rPr>
              <w:t>Синтез белков в клет</w:t>
            </w:r>
            <w:r>
              <w:rPr>
                <w:color w:val="000000"/>
                <w:w w:val="106"/>
                <w:sz w:val="28"/>
                <w:szCs w:val="28"/>
              </w:rPr>
              <w:t>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31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10"/>
                <w:sz w:val="28"/>
                <w:szCs w:val="28"/>
              </w:rPr>
              <w:t xml:space="preserve">Деление клетки. </w:t>
            </w:r>
            <w:r>
              <w:rPr>
                <w:color w:val="000000"/>
                <w:spacing w:val="-9"/>
                <w:w w:val="110"/>
                <w:sz w:val="28"/>
                <w:szCs w:val="28"/>
              </w:rPr>
              <w:t>Митоз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6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w w:val="104"/>
                <w:sz w:val="28"/>
                <w:szCs w:val="28"/>
              </w:rPr>
              <w:t>Обобщающий урок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0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Раздел 3. Организменный уро</w:t>
            </w:r>
            <w:r>
              <w:rPr>
                <w:b/>
                <w:bCs/>
                <w:color w:val="000000"/>
                <w:spacing w:val="-2"/>
                <w:w w:val="109"/>
                <w:sz w:val="28"/>
                <w:szCs w:val="28"/>
                <w:lang w:val="ru-RU"/>
              </w:rPr>
              <w:t>вень</w:t>
            </w:r>
            <w:r>
              <w:rPr>
                <w:b/>
                <w:bCs/>
                <w:color w:val="000000"/>
                <w:spacing w:val="-3"/>
                <w:w w:val="109"/>
                <w:sz w:val="28"/>
                <w:szCs w:val="28"/>
                <w:lang w:val="ru-RU"/>
              </w:rPr>
              <w:t>.</w:t>
            </w:r>
          </w:p>
          <w:p w:rsidR="00B9400E" w:rsidRDefault="00B9400E" w:rsidP="00B9400E">
            <w:pPr>
              <w:shd w:val="clear" w:color="auto" w:fill="FFFFFF"/>
              <w:tabs>
                <w:tab w:val="left" w:pos="3693"/>
              </w:tabs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1"/>
                <w:w w:val="108"/>
                <w:sz w:val="28"/>
                <w:szCs w:val="28"/>
                <w:lang w:val="ru-RU"/>
              </w:rPr>
              <w:t>Размножение орга</w:t>
            </w:r>
            <w:r>
              <w:rPr>
                <w:color w:val="000000"/>
                <w:spacing w:val="-3"/>
                <w:w w:val="108"/>
                <w:sz w:val="28"/>
                <w:szCs w:val="28"/>
                <w:lang w:val="ru-RU"/>
              </w:rPr>
              <w:t>низмов</w:t>
            </w:r>
            <w:r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13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4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3"/>
                <w:w w:val="110"/>
                <w:sz w:val="28"/>
                <w:szCs w:val="28"/>
                <w:lang w:val="ru-RU"/>
              </w:rPr>
              <w:t xml:space="preserve">Развитие половых клеток. Мейоз. </w:t>
            </w:r>
            <w:r>
              <w:rPr>
                <w:color w:val="000000"/>
                <w:spacing w:val="-7"/>
                <w:w w:val="110"/>
                <w:sz w:val="28"/>
                <w:szCs w:val="28"/>
                <w:lang w:val="ru-RU"/>
              </w:rPr>
              <w:t>Оплодотворение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50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67"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8"/>
                <w:sz w:val="28"/>
                <w:szCs w:val="28"/>
                <w:lang w:val="ru-RU"/>
              </w:rPr>
              <w:t xml:space="preserve">Индивидуальное развитие организмов. </w:t>
            </w:r>
            <w:r>
              <w:rPr>
                <w:color w:val="000000"/>
                <w:spacing w:val="-1"/>
                <w:w w:val="108"/>
                <w:sz w:val="28"/>
                <w:szCs w:val="28"/>
                <w:lang w:val="ru-RU"/>
              </w:rPr>
              <w:t>Биогенетический закон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9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Обобщающий урок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3"/>
                <w:w w:val="103"/>
                <w:sz w:val="28"/>
                <w:szCs w:val="28"/>
                <w:lang w:val="ru-RU"/>
              </w:rPr>
              <w:t>Закономерности на</w:t>
            </w:r>
            <w:r>
              <w:rPr>
                <w:color w:val="000000"/>
                <w:spacing w:val="-2"/>
                <w:w w:val="103"/>
                <w:sz w:val="28"/>
                <w:szCs w:val="28"/>
                <w:lang w:val="ru-RU"/>
              </w:rPr>
              <w:t xml:space="preserve">следования признаков, установленные </w:t>
            </w:r>
            <w:r>
              <w:rPr>
                <w:color w:val="000000"/>
                <w:spacing w:val="-6"/>
                <w:w w:val="103"/>
                <w:sz w:val="28"/>
                <w:szCs w:val="28"/>
                <w:lang w:val="ru-RU"/>
              </w:rPr>
              <w:t xml:space="preserve">Г. Менделем. </w:t>
            </w:r>
            <w:r>
              <w:rPr>
                <w:color w:val="000000"/>
                <w:spacing w:val="-6"/>
                <w:w w:val="103"/>
                <w:sz w:val="28"/>
                <w:szCs w:val="28"/>
              </w:rPr>
              <w:t>Моно</w:t>
            </w:r>
            <w:r>
              <w:rPr>
                <w:color w:val="000000"/>
                <w:spacing w:val="-3"/>
                <w:w w:val="103"/>
                <w:sz w:val="28"/>
                <w:szCs w:val="28"/>
              </w:rPr>
              <w:t>гибридное скрещива</w:t>
            </w:r>
            <w:r>
              <w:rPr>
                <w:color w:val="000000"/>
                <w:spacing w:val="-5"/>
                <w:w w:val="103"/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24" w:after="200" w:line="276" w:lineRule="auto"/>
              <w:ind w:left="2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5"/>
                <w:w w:val="104"/>
                <w:sz w:val="28"/>
                <w:szCs w:val="28"/>
                <w:lang w:val="ru-RU"/>
              </w:rPr>
              <w:t>Неполное доминиро</w:t>
            </w:r>
            <w:r>
              <w:rPr>
                <w:color w:val="000000"/>
                <w:spacing w:val="-4"/>
                <w:w w:val="104"/>
                <w:sz w:val="28"/>
                <w:szCs w:val="28"/>
                <w:lang w:val="ru-RU"/>
              </w:rPr>
              <w:t xml:space="preserve">вание. Генотип и </w:t>
            </w:r>
            <w:r>
              <w:rPr>
                <w:color w:val="000000"/>
                <w:spacing w:val="-2"/>
                <w:w w:val="104"/>
                <w:sz w:val="28"/>
                <w:szCs w:val="28"/>
                <w:lang w:val="ru-RU"/>
              </w:rPr>
              <w:t xml:space="preserve">фенотип. </w:t>
            </w:r>
            <w:r>
              <w:rPr>
                <w:color w:val="000000"/>
                <w:spacing w:val="-2"/>
                <w:w w:val="104"/>
                <w:sz w:val="28"/>
                <w:szCs w:val="28"/>
              </w:rPr>
              <w:t>Анализи</w:t>
            </w:r>
            <w:r>
              <w:rPr>
                <w:color w:val="000000"/>
                <w:spacing w:val="-4"/>
                <w:w w:val="104"/>
                <w:sz w:val="28"/>
                <w:szCs w:val="28"/>
              </w:rPr>
              <w:t>рующее скрещива</w:t>
            </w:r>
            <w:r>
              <w:rPr>
                <w:color w:val="000000"/>
                <w:spacing w:val="-7"/>
                <w:w w:val="104"/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62" w:after="200" w:line="276" w:lineRule="auto"/>
              <w:ind w:left="5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6"/>
                <w:w w:val="105"/>
                <w:sz w:val="28"/>
                <w:szCs w:val="28"/>
                <w:lang w:val="ru-RU"/>
              </w:rPr>
              <w:t>Дигибридное скре</w:t>
            </w:r>
            <w:r>
              <w:rPr>
                <w:color w:val="000000"/>
                <w:spacing w:val="-3"/>
                <w:w w:val="105"/>
                <w:sz w:val="28"/>
                <w:szCs w:val="28"/>
                <w:lang w:val="ru-RU"/>
              </w:rPr>
              <w:t>щивание. Закон не</w:t>
            </w:r>
            <w:r>
              <w:rPr>
                <w:color w:val="000000"/>
                <w:spacing w:val="-6"/>
                <w:w w:val="105"/>
                <w:sz w:val="28"/>
                <w:szCs w:val="28"/>
                <w:lang w:val="ru-RU"/>
              </w:rPr>
              <w:t xml:space="preserve">зависимого </w:t>
            </w:r>
            <w:r>
              <w:rPr>
                <w:color w:val="000000"/>
                <w:spacing w:val="-6"/>
                <w:w w:val="105"/>
                <w:sz w:val="28"/>
                <w:szCs w:val="28"/>
                <w:lang w:val="ru-RU"/>
              </w:rPr>
              <w:lastRenderedPageBreak/>
              <w:t>наследо</w:t>
            </w:r>
            <w:r>
              <w:rPr>
                <w:color w:val="000000"/>
                <w:spacing w:val="-2"/>
                <w:w w:val="105"/>
                <w:sz w:val="28"/>
                <w:szCs w:val="28"/>
                <w:lang w:val="ru-RU"/>
              </w:rPr>
              <w:t>вания признаков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58"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2"/>
                <w:sz w:val="28"/>
                <w:szCs w:val="28"/>
                <w:lang w:val="ru-RU"/>
              </w:rPr>
              <w:t>Генетика пола. Сцеп</w:t>
            </w:r>
            <w:r>
              <w:rPr>
                <w:color w:val="000000"/>
                <w:spacing w:val="-4"/>
                <w:w w:val="102"/>
                <w:sz w:val="28"/>
                <w:szCs w:val="28"/>
                <w:lang w:val="ru-RU"/>
              </w:rPr>
              <w:t>ленное с полом на</w:t>
            </w:r>
            <w:r>
              <w:rPr>
                <w:color w:val="000000"/>
                <w:spacing w:val="-3"/>
                <w:w w:val="102"/>
                <w:sz w:val="28"/>
                <w:szCs w:val="28"/>
                <w:lang w:val="ru-RU"/>
              </w:rPr>
              <w:t>следование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1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3"/>
                <w:sz w:val="28"/>
                <w:szCs w:val="28"/>
              </w:rPr>
              <w:t>Обобщающий урок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4"/>
                <w:w w:val="110"/>
                <w:sz w:val="28"/>
                <w:szCs w:val="28"/>
                <w:lang w:val="ru-RU"/>
              </w:rPr>
              <w:t xml:space="preserve">Закономерности изменчивости: </w:t>
            </w:r>
            <w:r>
              <w:rPr>
                <w:color w:val="000000"/>
                <w:spacing w:val="-2"/>
                <w:w w:val="110"/>
                <w:sz w:val="28"/>
                <w:szCs w:val="28"/>
                <w:lang w:val="ru-RU"/>
              </w:rPr>
              <w:t xml:space="preserve">модификационная </w:t>
            </w:r>
            <w:r>
              <w:rPr>
                <w:color w:val="000000"/>
                <w:w w:val="110"/>
                <w:sz w:val="28"/>
                <w:szCs w:val="28"/>
                <w:lang w:val="ru-RU"/>
              </w:rPr>
              <w:t>изменчивость. Нор</w:t>
            </w:r>
            <w:r>
              <w:rPr>
                <w:color w:val="000000"/>
                <w:spacing w:val="-5"/>
                <w:w w:val="110"/>
                <w:sz w:val="28"/>
                <w:szCs w:val="28"/>
                <w:lang w:val="ru-RU"/>
              </w:rPr>
              <w:t>ма реакции.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2"/>
                <w:w w:val="108"/>
                <w:sz w:val="28"/>
                <w:szCs w:val="28"/>
              </w:rPr>
              <w:t xml:space="preserve">Закономерности </w:t>
            </w:r>
            <w:r>
              <w:rPr>
                <w:color w:val="000000"/>
                <w:spacing w:val="-6"/>
                <w:w w:val="108"/>
                <w:sz w:val="28"/>
                <w:szCs w:val="28"/>
              </w:rPr>
              <w:t xml:space="preserve">изменчивости : </w:t>
            </w:r>
            <w:r>
              <w:rPr>
                <w:color w:val="000000"/>
                <w:w w:val="108"/>
                <w:sz w:val="28"/>
                <w:szCs w:val="28"/>
              </w:rPr>
              <w:t xml:space="preserve">мутационная </w:t>
            </w:r>
            <w:r>
              <w:rPr>
                <w:color w:val="000000"/>
                <w:spacing w:val="-2"/>
                <w:w w:val="108"/>
                <w:sz w:val="28"/>
                <w:szCs w:val="28"/>
              </w:rPr>
              <w:t>изменчивость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7"/>
                <w:w w:val="109"/>
                <w:sz w:val="28"/>
                <w:szCs w:val="28"/>
                <w:lang w:val="ru-RU"/>
              </w:rPr>
              <w:t>Основные методы се</w:t>
            </w:r>
            <w:r>
              <w:rPr>
                <w:color w:val="000000"/>
                <w:spacing w:val="-1"/>
                <w:w w:val="109"/>
                <w:sz w:val="28"/>
                <w:szCs w:val="28"/>
                <w:lang w:val="ru-RU"/>
              </w:rPr>
              <w:t xml:space="preserve">лекции растений, </w:t>
            </w:r>
            <w:r>
              <w:rPr>
                <w:color w:val="000000"/>
                <w:spacing w:val="-2"/>
                <w:w w:val="109"/>
                <w:sz w:val="28"/>
                <w:szCs w:val="28"/>
                <w:lang w:val="ru-RU"/>
              </w:rPr>
              <w:t>животных и микро</w:t>
            </w:r>
            <w:r>
              <w:rPr>
                <w:color w:val="000000"/>
                <w:spacing w:val="-4"/>
                <w:w w:val="109"/>
                <w:sz w:val="28"/>
                <w:szCs w:val="28"/>
                <w:lang w:val="ru-RU"/>
              </w:rPr>
              <w:t>организмов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8"/>
                <w:w w:val="109"/>
                <w:sz w:val="28"/>
                <w:szCs w:val="28"/>
              </w:rPr>
              <w:t xml:space="preserve">Обобщающий </w:t>
            </w:r>
            <w:r>
              <w:rPr>
                <w:color w:val="000000"/>
                <w:spacing w:val="-3"/>
                <w:w w:val="109"/>
                <w:sz w:val="28"/>
                <w:szCs w:val="28"/>
              </w:rPr>
              <w:t>урок-семинар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Раздел 4. Популяционно-видовой уровень.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5"/>
                <w:w w:val="110"/>
                <w:sz w:val="28"/>
                <w:szCs w:val="28"/>
                <w:lang w:val="ru-RU"/>
              </w:rPr>
              <w:t xml:space="preserve">Популяционно-видовой уровень: общая </w:t>
            </w:r>
            <w:r>
              <w:rPr>
                <w:color w:val="000000"/>
                <w:w w:val="110"/>
                <w:sz w:val="28"/>
                <w:szCs w:val="28"/>
                <w:lang w:val="ru-RU"/>
              </w:rPr>
              <w:t>характеристика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8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jc w:val="both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2"/>
                <w:sz w:val="28"/>
                <w:szCs w:val="28"/>
                <w:lang w:val="ru-RU"/>
              </w:rPr>
              <w:t>Экологические фак</w:t>
            </w:r>
            <w:r>
              <w:rPr>
                <w:color w:val="000000"/>
                <w:spacing w:val="-3"/>
                <w:w w:val="102"/>
                <w:sz w:val="28"/>
                <w:szCs w:val="28"/>
                <w:lang w:val="ru-RU"/>
              </w:rPr>
              <w:t>торы и условия сре</w:t>
            </w:r>
            <w:r>
              <w:rPr>
                <w:color w:val="000000"/>
                <w:spacing w:val="-6"/>
                <w:w w:val="102"/>
                <w:sz w:val="28"/>
                <w:szCs w:val="28"/>
                <w:lang w:val="ru-RU"/>
              </w:rPr>
              <w:t>ды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3"/>
                <w:w w:val="103"/>
                <w:sz w:val="28"/>
                <w:szCs w:val="28"/>
                <w:lang w:val="ru-RU"/>
              </w:rPr>
              <w:t>Происхождение ви</w:t>
            </w:r>
            <w:r>
              <w:rPr>
                <w:color w:val="000000"/>
                <w:spacing w:val="-2"/>
                <w:w w:val="103"/>
                <w:sz w:val="28"/>
                <w:szCs w:val="28"/>
                <w:lang w:val="ru-RU"/>
              </w:rPr>
              <w:t>дов. Развитие эво</w:t>
            </w:r>
            <w:r>
              <w:rPr>
                <w:color w:val="000000"/>
                <w:spacing w:val="-1"/>
                <w:w w:val="103"/>
                <w:sz w:val="28"/>
                <w:szCs w:val="28"/>
                <w:lang w:val="ru-RU"/>
              </w:rPr>
              <w:t>люционных представлений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5" w:after="200" w:line="276" w:lineRule="auto"/>
              <w:jc w:val="both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5"/>
                <w:sz w:val="28"/>
                <w:szCs w:val="28"/>
                <w:lang w:val="ru-RU"/>
              </w:rPr>
              <w:t xml:space="preserve">Популяция как элементарная единица </w:t>
            </w:r>
            <w:r>
              <w:rPr>
                <w:color w:val="000000"/>
                <w:spacing w:val="-6"/>
                <w:w w:val="105"/>
                <w:sz w:val="28"/>
                <w:szCs w:val="28"/>
                <w:lang w:val="ru-RU"/>
              </w:rPr>
              <w:t>эволюции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6"/>
                <w:sz w:val="28"/>
                <w:szCs w:val="28"/>
                <w:lang w:val="ru-RU"/>
              </w:rPr>
              <w:t>Борьба за существование и естествен</w:t>
            </w:r>
            <w:r>
              <w:rPr>
                <w:color w:val="000000"/>
                <w:spacing w:val="-3"/>
                <w:w w:val="106"/>
                <w:sz w:val="28"/>
                <w:szCs w:val="28"/>
                <w:lang w:val="ru-RU"/>
              </w:rPr>
              <w:t>ный отбор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4"/>
                <w:sz w:val="28"/>
                <w:szCs w:val="28"/>
              </w:rPr>
              <w:t>Видообразование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6"/>
                <w:sz w:val="28"/>
                <w:szCs w:val="28"/>
              </w:rPr>
              <w:t>Макроэволюция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7"/>
                <w:w w:val="108"/>
                <w:sz w:val="28"/>
                <w:szCs w:val="28"/>
              </w:rPr>
              <w:t xml:space="preserve">Обобщающий </w:t>
            </w:r>
            <w:r>
              <w:rPr>
                <w:color w:val="000000"/>
                <w:spacing w:val="-2"/>
                <w:w w:val="108"/>
                <w:sz w:val="28"/>
                <w:szCs w:val="28"/>
              </w:rPr>
              <w:t>урок-семинар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Раздел 5. Экосистемный уровень.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05"/>
                <w:sz w:val="28"/>
                <w:szCs w:val="28"/>
                <w:lang w:val="ru-RU"/>
              </w:rPr>
              <w:t>Сообщество, экосис</w:t>
            </w:r>
            <w:r>
              <w:rPr>
                <w:color w:val="000000"/>
                <w:w w:val="105"/>
                <w:sz w:val="28"/>
                <w:szCs w:val="28"/>
                <w:lang w:val="ru-RU"/>
              </w:rPr>
              <w:t>тема, биогеоценоз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6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5"/>
                <w:sz w:val="28"/>
                <w:szCs w:val="28"/>
              </w:rPr>
              <w:t xml:space="preserve">Состав и структура </w:t>
            </w:r>
            <w:r>
              <w:rPr>
                <w:color w:val="000000"/>
                <w:spacing w:val="-2"/>
                <w:w w:val="105"/>
                <w:sz w:val="28"/>
                <w:szCs w:val="28"/>
              </w:rPr>
              <w:t>сообщества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52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5"/>
              <w:jc w:val="both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4"/>
                <w:w w:val="107"/>
                <w:sz w:val="28"/>
                <w:szCs w:val="28"/>
                <w:lang w:val="ru-RU"/>
              </w:rPr>
              <w:t>Межвидовые отно</w:t>
            </w:r>
            <w:r>
              <w:rPr>
                <w:color w:val="000000"/>
                <w:w w:val="107"/>
                <w:sz w:val="28"/>
                <w:szCs w:val="28"/>
                <w:lang w:val="ru-RU"/>
              </w:rPr>
              <w:t xml:space="preserve">шения организмов </w:t>
            </w:r>
            <w:r>
              <w:rPr>
                <w:color w:val="000000"/>
                <w:spacing w:val="-3"/>
                <w:w w:val="107"/>
                <w:sz w:val="28"/>
                <w:szCs w:val="28"/>
                <w:lang w:val="ru-RU"/>
              </w:rPr>
              <w:t>в экосистеме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36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96" w:after="200" w:line="276" w:lineRule="auto"/>
              <w:ind w:left="5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w w:val="106"/>
                <w:sz w:val="28"/>
                <w:szCs w:val="28"/>
                <w:lang w:val="ru-RU"/>
              </w:rPr>
              <w:t xml:space="preserve">Потоки вещества и </w:t>
            </w:r>
            <w:r>
              <w:rPr>
                <w:color w:val="000000"/>
                <w:spacing w:val="-1"/>
                <w:w w:val="106"/>
                <w:sz w:val="28"/>
                <w:szCs w:val="28"/>
                <w:lang w:val="ru-RU"/>
              </w:rPr>
              <w:t>энергии в экосистеме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4"/>
                <w:w w:val="109"/>
                <w:sz w:val="28"/>
                <w:szCs w:val="28"/>
              </w:rPr>
              <w:t>Саморазвитие экосистемы. Экологиче</w:t>
            </w:r>
            <w:r>
              <w:rPr>
                <w:color w:val="000000"/>
                <w:w w:val="109"/>
                <w:sz w:val="28"/>
                <w:szCs w:val="28"/>
              </w:rPr>
              <w:t>ская сукцессия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8"/>
                <w:w w:val="110"/>
                <w:sz w:val="28"/>
                <w:szCs w:val="28"/>
              </w:rPr>
              <w:t>Обобщающий урок-</w:t>
            </w:r>
            <w:r>
              <w:rPr>
                <w:color w:val="000000"/>
                <w:w w:val="110"/>
                <w:sz w:val="28"/>
                <w:szCs w:val="28"/>
              </w:rPr>
              <w:t>экскурсия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  <w:lang w:eastAsia="hi-IN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lang w:val="ru-RU" w:eastAsia="ar-S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Раздел 6. Биосферный уровень.</w:t>
            </w:r>
          </w:p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6"/>
                <w:w w:val="109"/>
                <w:sz w:val="28"/>
                <w:szCs w:val="28"/>
                <w:lang w:val="ru-RU"/>
              </w:rPr>
              <w:t>Биосфера. Средооб</w:t>
            </w:r>
            <w:r>
              <w:rPr>
                <w:color w:val="000000"/>
                <w:spacing w:val="-2"/>
                <w:w w:val="109"/>
                <w:sz w:val="28"/>
                <w:szCs w:val="28"/>
                <w:lang w:val="ru-RU"/>
              </w:rPr>
              <w:t>разующая деятель</w:t>
            </w:r>
            <w:r>
              <w:rPr>
                <w:color w:val="000000"/>
                <w:spacing w:val="-4"/>
                <w:w w:val="109"/>
                <w:sz w:val="28"/>
                <w:szCs w:val="28"/>
                <w:lang w:val="ru-RU"/>
              </w:rPr>
              <w:t>ность организмов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hi-I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11</w:t>
            </w: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 w:val="0"/>
                <w:bCs/>
                <w:color w:val="000000"/>
                <w:sz w:val="28"/>
                <w:szCs w:val="28"/>
              </w:rPr>
            </w:pPr>
          </w:p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4"/>
                <w:sz w:val="28"/>
                <w:szCs w:val="28"/>
              </w:rPr>
              <w:t xml:space="preserve">Круговорот веществ </w:t>
            </w:r>
            <w:r>
              <w:rPr>
                <w:color w:val="000000"/>
                <w:spacing w:val="-2"/>
                <w:w w:val="104"/>
                <w:sz w:val="28"/>
                <w:szCs w:val="28"/>
              </w:rPr>
              <w:t>в биосфере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w w:val="104"/>
                <w:sz w:val="28"/>
                <w:szCs w:val="28"/>
              </w:rPr>
              <w:t>Эволюция биосферы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4"/>
                <w:w w:val="109"/>
                <w:sz w:val="28"/>
                <w:szCs w:val="28"/>
              </w:rPr>
              <w:t>Гипотезы возникно</w:t>
            </w:r>
            <w:r>
              <w:rPr>
                <w:color w:val="000000"/>
                <w:w w:val="109"/>
                <w:sz w:val="28"/>
                <w:szCs w:val="28"/>
              </w:rPr>
              <w:t>вения жизни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70" w:after="200" w:line="276" w:lineRule="auto"/>
              <w:ind w:left="2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5"/>
                <w:w w:val="112"/>
                <w:sz w:val="28"/>
                <w:szCs w:val="28"/>
                <w:lang w:val="ru-RU"/>
              </w:rPr>
              <w:t>Развитие представле</w:t>
            </w:r>
            <w:r>
              <w:rPr>
                <w:color w:val="000000"/>
                <w:spacing w:val="-7"/>
                <w:w w:val="112"/>
                <w:sz w:val="28"/>
                <w:szCs w:val="28"/>
                <w:lang w:val="ru-RU"/>
              </w:rPr>
              <w:t>ний о происхожде</w:t>
            </w:r>
            <w:r>
              <w:rPr>
                <w:color w:val="000000"/>
                <w:spacing w:val="-3"/>
                <w:w w:val="112"/>
                <w:sz w:val="28"/>
                <w:szCs w:val="28"/>
                <w:lang w:val="ru-RU"/>
              </w:rPr>
              <w:t xml:space="preserve">нии жизни, </w:t>
            </w:r>
            <w:r>
              <w:rPr>
                <w:color w:val="000000"/>
                <w:spacing w:val="-11"/>
                <w:w w:val="112"/>
                <w:sz w:val="28"/>
                <w:szCs w:val="28"/>
                <w:lang w:val="ru-RU"/>
              </w:rPr>
              <w:t>Современное сос</w:t>
            </w:r>
            <w:r>
              <w:rPr>
                <w:color w:val="000000"/>
                <w:spacing w:val="-7"/>
                <w:w w:val="112"/>
                <w:sz w:val="28"/>
                <w:szCs w:val="28"/>
                <w:lang w:val="ru-RU"/>
              </w:rPr>
              <w:t>тояние проблемы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2"/>
                <w:w w:val="111"/>
                <w:sz w:val="28"/>
                <w:szCs w:val="28"/>
                <w:lang w:val="ru-RU"/>
              </w:rPr>
              <w:t xml:space="preserve">Развитие жизни на </w:t>
            </w:r>
            <w:r>
              <w:rPr>
                <w:color w:val="000000"/>
                <w:spacing w:val="-7"/>
                <w:w w:val="111"/>
                <w:sz w:val="28"/>
                <w:szCs w:val="28"/>
                <w:lang w:val="ru-RU"/>
              </w:rPr>
              <w:t>Земле. Эры древ</w:t>
            </w:r>
            <w:r>
              <w:rPr>
                <w:color w:val="000000"/>
                <w:spacing w:val="-6"/>
                <w:w w:val="111"/>
                <w:sz w:val="28"/>
                <w:szCs w:val="28"/>
                <w:lang w:val="ru-RU"/>
              </w:rPr>
              <w:t xml:space="preserve">нейшей и древней </w:t>
            </w:r>
            <w:r>
              <w:rPr>
                <w:color w:val="000000"/>
                <w:w w:val="111"/>
                <w:sz w:val="28"/>
                <w:szCs w:val="28"/>
                <w:lang w:val="ru-RU"/>
              </w:rPr>
              <w:t>жизни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before="26" w:after="200" w:line="276" w:lineRule="auto"/>
              <w:ind w:left="2"/>
              <w:rPr>
                <w:sz w:val="28"/>
                <w:szCs w:val="28"/>
                <w:lang w:val="ru-RU" w:eastAsia="ar-SA"/>
              </w:rPr>
            </w:pPr>
            <w:r>
              <w:rPr>
                <w:color w:val="000000"/>
                <w:spacing w:val="-4"/>
                <w:w w:val="110"/>
                <w:sz w:val="28"/>
                <w:szCs w:val="28"/>
                <w:lang w:val="ru-RU"/>
              </w:rPr>
              <w:t>Развитие жизни в ме</w:t>
            </w:r>
            <w:r>
              <w:rPr>
                <w:color w:val="000000"/>
                <w:spacing w:val="-5"/>
                <w:w w:val="110"/>
                <w:sz w:val="28"/>
                <w:szCs w:val="28"/>
                <w:lang w:val="ru-RU"/>
              </w:rPr>
              <w:t>зозое и кайнозое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1"/>
                <w:w w:val="111"/>
                <w:sz w:val="28"/>
                <w:szCs w:val="28"/>
              </w:rPr>
              <w:t xml:space="preserve">Обобщающий </w:t>
            </w:r>
            <w:r>
              <w:rPr>
                <w:color w:val="000000"/>
                <w:spacing w:val="-2"/>
                <w:w w:val="111"/>
                <w:sz w:val="28"/>
                <w:szCs w:val="28"/>
              </w:rPr>
              <w:t>урок-экскурсия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1"/>
                <w:w w:val="105"/>
                <w:sz w:val="28"/>
                <w:szCs w:val="28"/>
              </w:rPr>
              <w:t>Антропогенное воз</w:t>
            </w:r>
            <w:r>
              <w:rPr>
                <w:color w:val="000000"/>
                <w:spacing w:val="-2"/>
                <w:w w:val="105"/>
                <w:sz w:val="28"/>
                <w:szCs w:val="28"/>
              </w:rPr>
              <w:t>действие на биосферу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ind w:left="2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4"/>
                <w:w w:val="108"/>
                <w:sz w:val="28"/>
                <w:szCs w:val="28"/>
              </w:rPr>
              <w:t>Основы рационального природополь</w:t>
            </w:r>
            <w:r>
              <w:rPr>
                <w:color w:val="000000"/>
                <w:w w:val="108"/>
                <w:sz w:val="28"/>
                <w:szCs w:val="28"/>
              </w:rPr>
              <w:t>зования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8"/>
                <w:w w:val="109"/>
                <w:sz w:val="28"/>
                <w:szCs w:val="28"/>
              </w:rPr>
              <w:t xml:space="preserve">Обобщающий </w:t>
            </w:r>
            <w:r>
              <w:rPr>
                <w:color w:val="000000"/>
                <w:spacing w:val="-1"/>
                <w:w w:val="109"/>
                <w:sz w:val="28"/>
                <w:szCs w:val="28"/>
              </w:rPr>
              <w:t>урок-конференция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B9400E" w:rsidTr="00B9400E">
        <w:trPr>
          <w:trHeight w:val="45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66-70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shd w:val="clear" w:color="auto" w:fill="FFFFFF"/>
              <w:suppressAutoHyphens/>
              <w:spacing w:after="200" w:line="276" w:lineRule="auto"/>
              <w:rPr>
                <w:b/>
                <w:bCs/>
                <w:color w:val="000000"/>
                <w:spacing w:val="-4"/>
                <w:w w:val="109"/>
                <w:sz w:val="28"/>
                <w:szCs w:val="28"/>
                <w:lang w:eastAsia="ar-SA"/>
              </w:rPr>
            </w:pPr>
            <w:r>
              <w:rPr>
                <w:b/>
                <w:bCs/>
                <w:color w:val="000000"/>
                <w:w w:val="102"/>
                <w:sz w:val="28"/>
                <w:szCs w:val="28"/>
              </w:rPr>
              <w:t>Резервное время.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0E" w:rsidRDefault="00B9400E">
            <w:pPr>
              <w:pStyle w:val="afff1"/>
              <w:snapToGri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FB07FC" w:rsidRDefault="00FB07FC" w:rsidP="00FB07FC">
      <w:pPr>
        <w:pStyle w:val="2"/>
        <w:spacing w:line="276" w:lineRule="auto"/>
        <w:ind w:left="0" w:firstLine="567"/>
        <w:rPr>
          <w:lang w:val="ru-RU"/>
        </w:rPr>
      </w:pPr>
    </w:p>
    <w:p w:rsidR="00FB07FC" w:rsidRDefault="00FB07FC" w:rsidP="00FB07FC">
      <w:pPr>
        <w:pStyle w:val="a9"/>
        <w:tabs>
          <w:tab w:val="left" w:pos="1518"/>
        </w:tabs>
        <w:spacing w:line="276" w:lineRule="auto"/>
        <w:ind w:left="1518" w:right="2768" w:firstLine="0"/>
        <w:jc w:val="center"/>
        <w:rPr>
          <w:sz w:val="24"/>
          <w:lang w:val="ru-RU"/>
        </w:rPr>
      </w:pPr>
    </w:p>
    <w:p w:rsidR="00FB07FC" w:rsidRDefault="00FB07FC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FB07FC" w:rsidRPr="008F1B89" w:rsidRDefault="00FB07FC" w:rsidP="008F1B89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</w:p>
    <w:p w:rsidR="00B543FD" w:rsidRDefault="00B543FD" w:rsidP="00DD5939">
      <w:pPr>
        <w:widowControl/>
        <w:autoSpaceDE/>
        <w:autoSpaceDN/>
        <w:spacing w:line="276" w:lineRule="auto"/>
        <w:rPr>
          <w:sz w:val="24"/>
          <w:lang w:val="ru-RU"/>
        </w:rPr>
        <w:sectPr w:rsidR="00B543FD" w:rsidSect="00E35571">
          <w:pgSz w:w="11920" w:h="16850"/>
          <w:pgMar w:top="567" w:right="567" w:bottom="567" w:left="1418" w:header="720" w:footer="720" w:gutter="0"/>
          <w:cols w:space="720"/>
        </w:sectPr>
      </w:pPr>
    </w:p>
    <w:p w:rsidR="00DD5939" w:rsidRDefault="00DD5939" w:rsidP="00DD5939">
      <w:pPr>
        <w:pStyle w:val="a7"/>
        <w:spacing w:line="276" w:lineRule="auto"/>
        <w:ind w:left="0" w:right="115" w:firstLine="567"/>
        <w:contextualSpacing/>
        <w:rPr>
          <w:b/>
          <w:lang w:val="ru-RU"/>
        </w:rPr>
      </w:pPr>
    </w:p>
    <w:p w:rsidR="00DD5939" w:rsidRDefault="00DD5939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p w:rsidR="00DD5939" w:rsidRDefault="00DD5939" w:rsidP="00DD5939">
      <w:pPr>
        <w:widowControl/>
        <w:shd w:val="clear" w:color="auto" w:fill="FFFFFF"/>
        <w:autoSpaceDE/>
        <w:autoSpaceDN/>
        <w:contextualSpacing/>
        <w:jc w:val="center"/>
        <w:rPr>
          <w:rFonts w:cs="Calibri"/>
          <w:b/>
          <w:bCs/>
          <w:sz w:val="28"/>
          <w:szCs w:val="28"/>
          <w:lang w:val="ru-RU" w:eastAsia="ar-SA"/>
        </w:rPr>
      </w:pPr>
    </w:p>
    <w:sectPr w:rsidR="00DD5939" w:rsidSect="0079122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38" w:rsidRDefault="00376D38" w:rsidP="0039471C">
      <w:r>
        <w:separator/>
      </w:r>
    </w:p>
  </w:endnote>
  <w:endnote w:type="continuationSeparator" w:id="0">
    <w:p w:rsidR="00376D38" w:rsidRDefault="00376D38" w:rsidP="0039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211974"/>
      <w:docPartObj>
        <w:docPartGallery w:val="Page Numbers (Bottom of Page)"/>
        <w:docPartUnique/>
      </w:docPartObj>
    </w:sdtPr>
    <w:sdtEndPr/>
    <w:sdtContent>
      <w:p w:rsidR="0039471C" w:rsidRDefault="003947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A27" w:rsidRPr="007A2A27">
          <w:rPr>
            <w:noProof/>
            <w:lang w:val="ru-RU"/>
          </w:rPr>
          <w:t>3</w:t>
        </w:r>
        <w:r>
          <w:fldChar w:fldCharType="end"/>
        </w:r>
      </w:p>
    </w:sdtContent>
  </w:sdt>
  <w:p w:rsidR="0039471C" w:rsidRDefault="003947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38" w:rsidRDefault="00376D38" w:rsidP="0039471C">
      <w:r>
        <w:separator/>
      </w:r>
    </w:p>
  </w:footnote>
  <w:footnote w:type="continuationSeparator" w:id="0">
    <w:p w:rsidR="00376D38" w:rsidRDefault="00376D38" w:rsidP="00394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4"/>
        <w:szCs w:val="24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C41712"/>
    <w:multiLevelType w:val="hybridMultilevel"/>
    <w:tmpl w:val="9006D830"/>
    <w:lvl w:ilvl="0" w:tplc="451CB80C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6C02A82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10C77FC">
      <w:numFmt w:val="bullet"/>
      <w:lvlText w:val="•"/>
      <w:lvlJc w:val="left"/>
      <w:pPr>
        <w:ind w:left="1441" w:hanging="348"/>
      </w:pPr>
      <w:rPr>
        <w:rFonts w:hint="default"/>
      </w:rPr>
    </w:lvl>
    <w:lvl w:ilvl="3" w:tplc="A198C6D6">
      <w:numFmt w:val="bullet"/>
      <w:lvlText w:val="•"/>
      <w:lvlJc w:val="left"/>
      <w:pPr>
        <w:ind w:left="2422" w:hanging="348"/>
      </w:pPr>
      <w:rPr>
        <w:rFonts w:hint="default"/>
      </w:rPr>
    </w:lvl>
    <w:lvl w:ilvl="4" w:tplc="BD003930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424E31DA">
      <w:numFmt w:val="bullet"/>
      <w:lvlText w:val="•"/>
      <w:lvlJc w:val="left"/>
      <w:pPr>
        <w:ind w:left="4384" w:hanging="348"/>
      </w:pPr>
      <w:rPr>
        <w:rFonts w:hint="default"/>
      </w:rPr>
    </w:lvl>
    <w:lvl w:ilvl="6" w:tplc="E39C72C0">
      <w:numFmt w:val="bullet"/>
      <w:lvlText w:val="•"/>
      <w:lvlJc w:val="left"/>
      <w:pPr>
        <w:ind w:left="5366" w:hanging="348"/>
      </w:pPr>
      <w:rPr>
        <w:rFonts w:hint="default"/>
      </w:rPr>
    </w:lvl>
    <w:lvl w:ilvl="7" w:tplc="C79AEF28">
      <w:numFmt w:val="bullet"/>
      <w:lvlText w:val="•"/>
      <w:lvlJc w:val="left"/>
      <w:pPr>
        <w:ind w:left="6347" w:hanging="348"/>
      </w:pPr>
      <w:rPr>
        <w:rFonts w:hint="default"/>
      </w:rPr>
    </w:lvl>
    <w:lvl w:ilvl="8" w:tplc="88B06DA2">
      <w:numFmt w:val="bullet"/>
      <w:lvlText w:val="•"/>
      <w:lvlJc w:val="left"/>
      <w:pPr>
        <w:ind w:left="7328" w:hanging="348"/>
      </w:pPr>
      <w:rPr>
        <w:rFonts w:hint="default"/>
      </w:rPr>
    </w:lvl>
  </w:abstractNum>
  <w:abstractNum w:abstractNumId="5">
    <w:nsid w:val="0ACF5DDF"/>
    <w:multiLevelType w:val="hybridMultilevel"/>
    <w:tmpl w:val="F5B6D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BA7E1F"/>
    <w:multiLevelType w:val="hybridMultilevel"/>
    <w:tmpl w:val="711EE8C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7B4738"/>
    <w:multiLevelType w:val="hybridMultilevel"/>
    <w:tmpl w:val="E3C8FEAC"/>
    <w:lvl w:ilvl="0" w:tplc="F39A078E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40AA44AE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1FB4B264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56B6F938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A27E653A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EB5A91F8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54B8B296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C15447C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D8B2AB68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8">
    <w:nsid w:val="1BAF33E4"/>
    <w:multiLevelType w:val="multilevel"/>
    <w:tmpl w:val="9D5E9250"/>
    <w:lvl w:ilvl="0">
      <w:start w:val="1"/>
      <w:numFmt w:val="decimal"/>
      <w:lvlText w:val="%1"/>
      <w:lvlJc w:val="left"/>
      <w:pPr>
        <w:ind w:left="102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" w:hanging="42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50" w:hanging="60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4">
      <w:numFmt w:val="bullet"/>
      <w:lvlText w:val="•"/>
      <w:lvlJc w:val="left"/>
      <w:pPr>
        <w:ind w:left="3192" w:hanging="240"/>
      </w:pPr>
      <w:rPr>
        <w:rFonts w:hint="default"/>
      </w:rPr>
    </w:lvl>
    <w:lvl w:ilvl="5">
      <w:numFmt w:val="bullet"/>
      <w:lvlText w:val="•"/>
      <w:lvlJc w:val="left"/>
      <w:pPr>
        <w:ind w:left="4209" w:hanging="240"/>
      </w:pPr>
      <w:rPr>
        <w:rFonts w:hint="default"/>
      </w:rPr>
    </w:lvl>
    <w:lvl w:ilvl="6">
      <w:numFmt w:val="bullet"/>
      <w:lvlText w:val="•"/>
      <w:lvlJc w:val="left"/>
      <w:pPr>
        <w:ind w:left="5225" w:hanging="240"/>
      </w:pPr>
      <w:rPr>
        <w:rFonts w:hint="default"/>
      </w:rPr>
    </w:lvl>
    <w:lvl w:ilvl="7">
      <w:numFmt w:val="bullet"/>
      <w:lvlText w:val="•"/>
      <w:lvlJc w:val="left"/>
      <w:pPr>
        <w:ind w:left="6242" w:hanging="240"/>
      </w:pPr>
      <w:rPr>
        <w:rFonts w:hint="default"/>
      </w:rPr>
    </w:lvl>
    <w:lvl w:ilvl="8">
      <w:numFmt w:val="bullet"/>
      <w:lvlText w:val="•"/>
      <w:lvlJc w:val="left"/>
      <w:pPr>
        <w:ind w:left="7258" w:hanging="240"/>
      </w:pPr>
      <w:rPr>
        <w:rFonts w:hint="default"/>
      </w:rPr>
    </w:lvl>
  </w:abstractNum>
  <w:abstractNum w:abstractNumId="9">
    <w:nsid w:val="22F4187C"/>
    <w:multiLevelType w:val="hybridMultilevel"/>
    <w:tmpl w:val="F55C6B06"/>
    <w:lvl w:ilvl="0" w:tplc="54106A8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AC20CA0">
      <w:numFmt w:val="bullet"/>
      <w:lvlText w:val=""/>
      <w:lvlJc w:val="left"/>
      <w:pPr>
        <w:ind w:left="24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DFAE4D8">
      <w:numFmt w:val="bullet"/>
      <w:lvlText w:val="•"/>
      <w:lvlJc w:val="left"/>
      <w:pPr>
        <w:ind w:left="1245" w:hanging="286"/>
      </w:pPr>
      <w:rPr>
        <w:rFonts w:hint="default"/>
      </w:rPr>
    </w:lvl>
    <w:lvl w:ilvl="3" w:tplc="AFBC6BD4">
      <w:numFmt w:val="bullet"/>
      <w:lvlText w:val="•"/>
      <w:lvlJc w:val="left"/>
      <w:pPr>
        <w:ind w:left="2251" w:hanging="286"/>
      </w:pPr>
      <w:rPr>
        <w:rFonts w:hint="default"/>
      </w:rPr>
    </w:lvl>
    <w:lvl w:ilvl="4" w:tplc="4244A660">
      <w:numFmt w:val="bullet"/>
      <w:lvlText w:val="•"/>
      <w:lvlJc w:val="left"/>
      <w:pPr>
        <w:ind w:left="3257" w:hanging="286"/>
      </w:pPr>
      <w:rPr>
        <w:rFonts w:hint="default"/>
      </w:rPr>
    </w:lvl>
    <w:lvl w:ilvl="5" w:tplc="549EAD2A">
      <w:numFmt w:val="bullet"/>
      <w:lvlText w:val="•"/>
      <w:lvlJc w:val="left"/>
      <w:pPr>
        <w:ind w:left="4262" w:hanging="286"/>
      </w:pPr>
      <w:rPr>
        <w:rFonts w:hint="default"/>
      </w:rPr>
    </w:lvl>
    <w:lvl w:ilvl="6" w:tplc="97EA70F6">
      <w:numFmt w:val="bullet"/>
      <w:lvlText w:val="•"/>
      <w:lvlJc w:val="left"/>
      <w:pPr>
        <w:ind w:left="5268" w:hanging="286"/>
      </w:pPr>
      <w:rPr>
        <w:rFonts w:hint="default"/>
      </w:rPr>
    </w:lvl>
    <w:lvl w:ilvl="7" w:tplc="0470BA2C">
      <w:numFmt w:val="bullet"/>
      <w:lvlText w:val="•"/>
      <w:lvlJc w:val="left"/>
      <w:pPr>
        <w:ind w:left="6274" w:hanging="286"/>
      </w:pPr>
      <w:rPr>
        <w:rFonts w:hint="default"/>
      </w:rPr>
    </w:lvl>
    <w:lvl w:ilvl="8" w:tplc="D388B8FC">
      <w:numFmt w:val="bullet"/>
      <w:lvlText w:val="•"/>
      <w:lvlJc w:val="left"/>
      <w:pPr>
        <w:ind w:left="7279" w:hanging="286"/>
      </w:pPr>
      <w:rPr>
        <w:rFonts w:hint="default"/>
      </w:rPr>
    </w:lvl>
  </w:abstractNum>
  <w:abstractNum w:abstractNumId="10">
    <w:nsid w:val="23E252C1"/>
    <w:multiLevelType w:val="hybridMultilevel"/>
    <w:tmpl w:val="CAB66554"/>
    <w:lvl w:ilvl="0" w:tplc="B9F464E2">
      <w:numFmt w:val="bullet"/>
      <w:lvlText w:val=""/>
      <w:lvlJc w:val="left"/>
      <w:pPr>
        <w:ind w:left="68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B5C1E7E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  <w:lang w:val="en-US"/>
      </w:rPr>
    </w:lvl>
    <w:lvl w:ilvl="2" w:tplc="064628AE">
      <w:numFmt w:val="bullet"/>
      <w:lvlText w:val="•"/>
      <w:lvlJc w:val="left"/>
      <w:pPr>
        <w:ind w:left="1543" w:hanging="348"/>
      </w:pPr>
      <w:rPr>
        <w:rFonts w:hint="default"/>
      </w:rPr>
    </w:lvl>
    <w:lvl w:ilvl="3" w:tplc="29087DF8">
      <w:numFmt w:val="bullet"/>
      <w:lvlText w:val="•"/>
      <w:lvlJc w:val="left"/>
      <w:pPr>
        <w:ind w:left="2407" w:hanging="348"/>
      </w:pPr>
      <w:rPr>
        <w:rFonts w:hint="default"/>
      </w:rPr>
    </w:lvl>
    <w:lvl w:ilvl="4" w:tplc="0E1ED896">
      <w:numFmt w:val="bullet"/>
      <w:lvlText w:val="•"/>
      <w:lvlJc w:val="left"/>
      <w:pPr>
        <w:ind w:left="3271" w:hanging="348"/>
      </w:pPr>
      <w:rPr>
        <w:rFonts w:hint="default"/>
      </w:rPr>
    </w:lvl>
    <w:lvl w:ilvl="5" w:tplc="84C4C568">
      <w:numFmt w:val="bullet"/>
      <w:lvlText w:val="•"/>
      <w:lvlJc w:val="left"/>
      <w:pPr>
        <w:ind w:left="4135" w:hanging="348"/>
      </w:pPr>
      <w:rPr>
        <w:rFonts w:hint="default"/>
      </w:rPr>
    </w:lvl>
    <w:lvl w:ilvl="6" w:tplc="C3E854D0">
      <w:numFmt w:val="bullet"/>
      <w:lvlText w:val="•"/>
      <w:lvlJc w:val="left"/>
      <w:pPr>
        <w:ind w:left="4998" w:hanging="348"/>
      </w:pPr>
      <w:rPr>
        <w:rFonts w:hint="default"/>
      </w:rPr>
    </w:lvl>
    <w:lvl w:ilvl="7" w:tplc="389881AA">
      <w:numFmt w:val="bullet"/>
      <w:lvlText w:val="•"/>
      <w:lvlJc w:val="left"/>
      <w:pPr>
        <w:ind w:left="5862" w:hanging="348"/>
      </w:pPr>
      <w:rPr>
        <w:rFonts w:hint="default"/>
      </w:rPr>
    </w:lvl>
    <w:lvl w:ilvl="8" w:tplc="DD68658C">
      <w:numFmt w:val="bullet"/>
      <w:lvlText w:val="•"/>
      <w:lvlJc w:val="left"/>
      <w:pPr>
        <w:ind w:left="6726" w:hanging="348"/>
      </w:pPr>
      <w:rPr>
        <w:rFonts w:hint="default"/>
      </w:rPr>
    </w:lvl>
  </w:abstractNum>
  <w:abstractNum w:abstractNumId="11">
    <w:nsid w:val="2CF73FDB"/>
    <w:multiLevelType w:val="hybridMultilevel"/>
    <w:tmpl w:val="D3BA43B2"/>
    <w:lvl w:ilvl="0" w:tplc="62E09FB0">
      <w:start w:val="7"/>
      <w:numFmt w:val="decimal"/>
      <w:lvlText w:val="%1."/>
      <w:lvlJc w:val="left"/>
      <w:pPr>
        <w:ind w:left="10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156A1DC">
      <w:numFmt w:val="bullet"/>
      <w:lvlText w:val="•"/>
      <w:lvlJc w:val="left"/>
      <w:pPr>
        <w:ind w:left="1019" w:hanging="247"/>
      </w:pPr>
      <w:rPr>
        <w:rFonts w:hint="default"/>
      </w:rPr>
    </w:lvl>
    <w:lvl w:ilvl="2" w:tplc="F3E40ED4">
      <w:numFmt w:val="bullet"/>
      <w:lvlText w:val="•"/>
      <w:lvlJc w:val="left"/>
      <w:pPr>
        <w:ind w:left="1938" w:hanging="247"/>
      </w:pPr>
      <w:rPr>
        <w:rFonts w:hint="default"/>
      </w:rPr>
    </w:lvl>
    <w:lvl w:ilvl="3" w:tplc="3C722ED8">
      <w:numFmt w:val="bullet"/>
      <w:lvlText w:val="•"/>
      <w:lvlJc w:val="left"/>
      <w:pPr>
        <w:ind w:left="2857" w:hanging="247"/>
      </w:pPr>
      <w:rPr>
        <w:rFonts w:hint="default"/>
      </w:rPr>
    </w:lvl>
    <w:lvl w:ilvl="4" w:tplc="94D40B7A">
      <w:numFmt w:val="bullet"/>
      <w:lvlText w:val="•"/>
      <w:lvlJc w:val="left"/>
      <w:pPr>
        <w:ind w:left="3776" w:hanging="247"/>
      </w:pPr>
      <w:rPr>
        <w:rFonts w:hint="default"/>
      </w:rPr>
    </w:lvl>
    <w:lvl w:ilvl="5" w:tplc="952C2E66">
      <w:numFmt w:val="bullet"/>
      <w:lvlText w:val="•"/>
      <w:lvlJc w:val="left"/>
      <w:pPr>
        <w:ind w:left="4695" w:hanging="247"/>
      </w:pPr>
      <w:rPr>
        <w:rFonts w:hint="default"/>
      </w:rPr>
    </w:lvl>
    <w:lvl w:ilvl="6" w:tplc="7B2E126E">
      <w:numFmt w:val="bullet"/>
      <w:lvlText w:val="•"/>
      <w:lvlJc w:val="left"/>
      <w:pPr>
        <w:ind w:left="5614" w:hanging="247"/>
      </w:pPr>
      <w:rPr>
        <w:rFonts w:hint="default"/>
      </w:rPr>
    </w:lvl>
    <w:lvl w:ilvl="7" w:tplc="597682D8">
      <w:numFmt w:val="bullet"/>
      <w:lvlText w:val="•"/>
      <w:lvlJc w:val="left"/>
      <w:pPr>
        <w:ind w:left="6533" w:hanging="247"/>
      </w:pPr>
      <w:rPr>
        <w:rFonts w:hint="default"/>
      </w:rPr>
    </w:lvl>
    <w:lvl w:ilvl="8" w:tplc="32881A1A">
      <w:numFmt w:val="bullet"/>
      <w:lvlText w:val="•"/>
      <w:lvlJc w:val="left"/>
      <w:pPr>
        <w:ind w:left="7452" w:hanging="247"/>
      </w:pPr>
      <w:rPr>
        <w:rFonts w:hint="default"/>
      </w:rPr>
    </w:lvl>
  </w:abstractNum>
  <w:abstractNum w:abstractNumId="12">
    <w:nsid w:val="2F3C4F43"/>
    <w:multiLevelType w:val="hybridMultilevel"/>
    <w:tmpl w:val="4EA0C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4617C"/>
    <w:multiLevelType w:val="hybridMultilevel"/>
    <w:tmpl w:val="6526DD14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53E003ED"/>
    <w:multiLevelType w:val="hybridMultilevel"/>
    <w:tmpl w:val="55425932"/>
    <w:lvl w:ilvl="0" w:tplc="4F26BDC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F26BDC0">
      <w:start w:val="1"/>
      <w:numFmt w:val="decimal"/>
      <w:lvlText w:val="%2"/>
      <w:lvlJc w:val="left"/>
      <w:pPr>
        <w:ind w:left="94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662" w:hanging="180"/>
      </w:pPr>
    </w:lvl>
    <w:lvl w:ilvl="3" w:tplc="0419000F">
      <w:start w:val="1"/>
      <w:numFmt w:val="decimal"/>
      <w:lvlText w:val="%4."/>
      <w:lvlJc w:val="left"/>
      <w:pPr>
        <w:ind w:left="2382" w:hanging="360"/>
      </w:pPr>
    </w:lvl>
    <w:lvl w:ilvl="4" w:tplc="04190019" w:tentative="1">
      <w:start w:val="1"/>
      <w:numFmt w:val="lowerLetter"/>
      <w:lvlText w:val="%5."/>
      <w:lvlJc w:val="left"/>
      <w:pPr>
        <w:ind w:left="3102" w:hanging="360"/>
      </w:pPr>
    </w:lvl>
    <w:lvl w:ilvl="5" w:tplc="0419001B" w:tentative="1">
      <w:start w:val="1"/>
      <w:numFmt w:val="lowerRoman"/>
      <w:lvlText w:val="%6."/>
      <w:lvlJc w:val="right"/>
      <w:pPr>
        <w:ind w:left="3822" w:hanging="180"/>
      </w:pPr>
    </w:lvl>
    <w:lvl w:ilvl="6" w:tplc="0419000F" w:tentative="1">
      <w:start w:val="1"/>
      <w:numFmt w:val="decimal"/>
      <w:lvlText w:val="%7."/>
      <w:lvlJc w:val="left"/>
      <w:pPr>
        <w:ind w:left="4542" w:hanging="360"/>
      </w:pPr>
    </w:lvl>
    <w:lvl w:ilvl="7" w:tplc="04190019" w:tentative="1">
      <w:start w:val="1"/>
      <w:numFmt w:val="lowerLetter"/>
      <w:lvlText w:val="%8."/>
      <w:lvlJc w:val="left"/>
      <w:pPr>
        <w:ind w:left="5262" w:hanging="360"/>
      </w:pPr>
    </w:lvl>
    <w:lvl w:ilvl="8" w:tplc="041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15">
    <w:nsid w:val="5A233302"/>
    <w:multiLevelType w:val="hybridMultilevel"/>
    <w:tmpl w:val="F79844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537979"/>
    <w:multiLevelType w:val="hybridMultilevel"/>
    <w:tmpl w:val="B428D640"/>
    <w:lvl w:ilvl="0" w:tplc="FBE4E89E">
      <w:start w:val="1"/>
      <w:numFmt w:val="decimal"/>
      <w:lvlText w:val="%1.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DB6E776">
      <w:numFmt w:val="bullet"/>
      <w:lvlText w:val="•"/>
      <w:lvlJc w:val="left"/>
      <w:pPr>
        <w:ind w:left="1019" w:hanging="264"/>
      </w:pPr>
      <w:rPr>
        <w:rFonts w:hint="default"/>
      </w:rPr>
    </w:lvl>
    <w:lvl w:ilvl="2" w:tplc="2F8A1118">
      <w:numFmt w:val="bullet"/>
      <w:lvlText w:val="•"/>
      <w:lvlJc w:val="left"/>
      <w:pPr>
        <w:ind w:left="1938" w:hanging="264"/>
      </w:pPr>
      <w:rPr>
        <w:rFonts w:hint="default"/>
      </w:rPr>
    </w:lvl>
    <w:lvl w:ilvl="3" w:tplc="1340DDDE">
      <w:numFmt w:val="bullet"/>
      <w:lvlText w:val="•"/>
      <w:lvlJc w:val="left"/>
      <w:pPr>
        <w:ind w:left="2857" w:hanging="264"/>
      </w:pPr>
      <w:rPr>
        <w:rFonts w:hint="default"/>
      </w:rPr>
    </w:lvl>
    <w:lvl w:ilvl="4" w:tplc="3A32DA26">
      <w:numFmt w:val="bullet"/>
      <w:lvlText w:val="•"/>
      <w:lvlJc w:val="left"/>
      <w:pPr>
        <w:ind w:left="3776" w:hanging="264"/>
      </w:pPr>
      <w:rPr>
        <w:rFonts w:hint="default"/>
      </w:rPr>
    </w:lvl>
    <w:lvl w:ilvl="5" w:tplc="77EC0F44">
      <w:numFmt w:val="bullet"/>
      <w:lvlText w:val="•"/>
      <w:lvlJc w:val="left"/>
      <w:pPr>
        <w:ind w:left="4695" w:hanging="264"/>
      </w:pPr>
      <w:rPr>
        <w:rFonts w:hint="default"/>
      </w:rPr>
    </w:lvl>
    <w:lvl w:ilvl="6" w:tplc="E62266B2">
      <w:numFmt w:val="bullet"/>
      <w:lvlText w:val="•"/>
      <w:lvlJc w:val="left"/>
      <w:pPr>
        <w:ind w:left="5614" w:hanging="264"/>
      </w:pPr>
      <w:rPr>
        <w:rFonts w:hint="default"/>
      </w:rPr>
    </w:lvl>
    <w:lvl w:ilvl="7" w:tplc="513A7728">
      <w:numFmt w:val="bullet"/>
      <w:lvlText w:val="•"/>
      <w:lvlJc w:val="left"/>
      <w:pPr>
        <w:ind w:left="6533" w:hanging="264"/>
      </w:pPr>
      <w:rPr>
        <w:rFonts w:hint="default"/>
      </w:rPr>
    </w:lvl>
    <w:lvl w:ilvl="8" w:tplc="B9662CB4">
      <w:numFmt w:val="bullet"/>
      <w:lvlText w:val="•"/>
      <w:lvlJc w:val="left"/>
      <w:pPr>
        <w:ind w:left="7452" w:hanging="264"/>
      </w:pPr>
      <w:rPr>
        <w:rFonts w:hint="default"/>
      </w:rPr>
    </w:lvl>
  </w:abstractNum>
  <w:abstractNum w:abstractNumId="17">
    <w:nsid w:val="5AAA069D"/>
    <w:multiLevelType w:val="hybridMultilevel"/>
    <w:tmpl w:val="CCD22684"/>
    <w:lvl w:ilvl="0" w:tplc="209C5EF8">
      <w:start w:val="1"/>
      <w:numFmt w:val="decimal"/>
      <w:lvlText w:val="%1."/>
      <w:lvlJc w:val="left"/>
      <w:pPr>
        <w:ind w:left="1518" w:hanging="70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B70238D0">
      <w:start w:val="1"/>
      <w:numFmt w:val="decimal"/>
      <w:lvlText w:val="%2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D7C05D88">
      <w:numFmt w:val="bullet"/>
      <w:lvlText w:val="•"/>
      <w:lvlJc w:val="left"/>
      <w:pPr>
        <w:ind w:left="2383" w:hanging="708"/>
      </w:pPr>
      <w:rPr>
        <w:rFonts w:hint="default"/>
      </w:rPr>
    </w:lvl>
    <w:lvl w:ilvl="3" w:tplc="B41C4B12">
      <w:numFmt w:val="bullet"/>
      <w:lvlText w:val="•"/>
      <w:lvlJc w:val="left"/>
      <w:pPr>
        <w:ind w:left="3246" w:hanging="708"/>
      </w:pPr>
      <w:rPr>
        <w:rFonts w:hint="default"/>
      </w:rPr>
    </w:lvl>
    <w:lvl w:ilvl="4" w:tplc="452405F4">
      <w:numFmt w:val="bullet"/>
      <w:lvlText w:val="•"/>
      <w:lvlJc w:val="left"/>
      <w:pPr>
        <w:ind w:left="4110" w:hanging="708"/>
      </w:pPr>
      <w:rPr>
        <w:rFonts w:hint="default"/>
      </w:rPr>
    </w:lvl>
    <w:lvl w:ilvl="5" w:tplc="BCF2250C">
      <w:numFmt w:val="bullet"/>
      <w:lvlText w:val="•"/>
      <w:lvlJc w:val="left"/>
      <w:pPr>
        <w:ind w:left="4973" w:hanging="708"/>
      </w:pPr>
      <w:rPr>
        <w:rFonts w:hint="default"/>
      </w:rPr>
    </w:lvl>
    <w:lvl w:ilvl="6" w:tplc="895AB754">
      <w:numFmt w:val="bullet"/>
      <w:lvlText w:val="•"/>
      <w:lvlJc w:val="left"/>
      <w:pPr>
        <w:ind w:left="5837" w:hanging="708"/>
      </w:pPr>
      <w:rPr>
        <w:rFonts w:hint="default"/>
      </w:rPr>
    </w:lvl>
    <w:lvl w:ilvl="7" w:tplc="ACDCF9E8">
      <w:numFmt w:val="bullet"/>
      <w:lvlText w:val="•"/>
      <w:lvlJc w:val="left"/>
      <w:pPr>
        <w:ind w:left="6700" w:hanging="708"/>
      </w:pPr>
      <w:rPr>
        <w:rFonts w:hint="default"/>
      </w:rPr>
    </w:lvl>
    <w:lvl w:ilvl="8" w:tplc="F6F83216">
      <w:numFmt w:val="bullet"/>
      <w:lvlText w:val="•"/>
      <w:lvlJc w:val="left"/>
      <w:pPr>
        <w:ind w:left="7564" w:hanging="708"/>
      </w:pPr>
      <w:rPr>
        <w:rFonts w:hint="default"/>
      </w:rPr>
    </w:lvl>
  </w:abstractNum>
  <w:abstractNum w:abstractNumId="18">
    <w:nsid w:val="5C197551"/>
    <w:multiLevelType w:val="hybridMultilevel"/>
    <w:tmpl w:val="C83E9EE4"/>
    <w:lvl w:ilvl="0" w:tplc="319C917C">
      <w:numFmt w:val="bullet"/>
      <w:lvlText w:val=""/>
      <w:lvlJc w:val="left"/>
      <w:pPr>
        <w:ind w:left="118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78A45B0">
      <w:numFmt w:val="bullet"/>
      <w:lvlText w:val=""/>
      <w:lvlJc w:val="left"/>
      <w:pPr>
        <w:ind w:left="100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CD667C72">
      <w:numFmt w:val="bullet"/>
      <w:lvlText w:val=""/>
      <w:lvlJc w:val="left"/>
      <w:pPr>
        <w:ind w:left="10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DDE1180">
      <w:numFmt w:val="bullet"/>
      <w:lvlText w:val="•"/>
      <w:lvlJc w:val="left"/>
      <w:pPr>
        <w:ind w:left="400" w:hanging="348"/>
      </w:pPr>
      <w:rPr>
        <w:rFonts w:hint="default"/>
      </w:rPr>
    </w:lvl>
    <w:lvl w:ilvl="4" w:tplc="D8608186">
      <w:numFmt w:val="bullet"/>
      <w:lvlText w:val="•"/>
      <w:lvlJc w:val="left"/>
      <w:pPr>
        <w:ind w:left="660" w:hanging="348"/>
      </w:pPr>
      <w:rPr>
        <w:rFonts w:hint="default"/>
      </w:rPr>
    </w:lvl>
    <w:lvl w:ilvl="5" w:tplc="8AB26A58">
      <w:numFmt w:val="bullet"/>
      <w:lvlText w:val="•"/>
      <w:lvlJc w:val="left"/>
      <w:pPr>
        <w:ind w:left="820" w:hanging="348"/>
      </w:pPr>
      <w:rPr>
        <w:rFonts w:hint="default"/>
      </w:rPr>
    </w:lvl>
    <w:lvl w:ilvl="6" w:tplc="480C4C0A">
      <w:numFmt w:val="bullet"/>
      <w:lvlText w:val="•"/>
      <w:lvlJc w:val="left"/>
      <w:pPr>
        <w:ind w:left="1120" w:hanging="348"/>
      </w:pPr>
      <w:rPr>
        <w:rFonts w:hint="default"/>
      </w:rPr>
    </w:lvl>
    <w:lvl w:ilvl="7" w:tplc="787A3FBA">
      <w:numFmt w:val="bullet"/>
      <w:lvlText w:val="•"/>
      <w:lvlJc w:val="left"/>
      <w:pPr>
        <w:ind w:left="1320" w:hanging="348"/>
      </w:pPr>
      <w:rPr>
        <w:rFonts w:hint="default"/>
      </w:rPr>
    </w:lvl>
    <w:lvl w:ilvl="8" w:tplc="3020B702">
      <w:numFmt w:val="bullet"/>
      <w:lvlText w:val="•"/>
      <w:lvlJc w:val="left"/>
      <w:pPr>
        <w:ind w:left="3453" w:hanging="348"/>
      </w:pPr>
      <w:rPr>
        <w:rFonts w:hint="default"/>
      </w:rPr>
    </w:lvl>
  </w:abstractNum>
  <w:abstractNum w:abstractNumId="19">
    <w:nsid w:val="5EF349F0"/>
    <w:multiLevelType w:val="hybridMultilevel"/>
    <w:tmpl w:val="32ECF850"/>
    <w:lvl w:ilvl="0" w:tplc="10F4C3AE">
      <w:start w:val="1"/>
      <w:numFmt w:val="decimal"/>
      <w:lvlText w:val="%1."/>
      <w:lvlJc w:val="left"/>
      <w:pPr>
        <w:ind w:left="1518" w:hanging="70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6046D692">
      <w:numFmt w:val="bullet"/>
      <w:lvlText w:val="•"/>
      <w:lvlJc w:val="left"/>
      <w:pPr>
        <w:ind w:left="2297" w:hanging="708"/>
      </w:pPr>
      <w:rPr>
        <w:rFonts w:hint="default"/>
      </w:rPr>
    </w:lvl>
    <w:lvl w:ilvl="2" w:tplc="2BEAFAD2">
      <w:numFmt w:val="bullet"/>
      <w:lvlText w:val="•"/>
      <w:lvlJc w:val="left"/>
      <w:pPr>
        <w:ind w:left="3074" w:hanging="708"/>
      </w:pPr>
      <w:rPr>
        <w:rFonts w:hint="default"/>
      </w:rPr>
    </w:lvl>
    <w:lvl w:ilvl="3" w:tplc="CE6C9AC2">
      <w:numFmt w:val="bullet"/>
      <w:lvlText w:val="•"/>
      <w:lvlJc w:val="left"/>
      <w:pPr>
        <w:ind w:left="3851" w:hanging="708"/>
      </w:pPr>
      <w:rPr>
        <w:rFonts w:hint="default"/>
      </w:rPr>
    </w:lvl>
    <w:lvl w:ilvl="4" w:tplc="7BCA57AC">
      <w:numFmt w:val="bullet"/>
      <w:lvlText w:val="•"/>
      <w:lvlJc w:val="left"/>
      <w:pPr>
        <w:ind w:left="4628" w:hanging="708"/>
      </w:pPr>
      <w:rPr>
        <w:rFonts w:hint="default"/>
      </w:rPr>
    </w:lvl>
    <w:lvl w:ilvl="5" w:tplc="EB14E70A">
      <w:numFmt w:val="bullet"/>
      <w:lvlText w:val="•"/>
      <w:lvlJc w:val="left"/>
      <w:pPr>
        <w:ind w:left="5405" w:hanging="708"/>
      </w:pPr>
      <w:rPr>
        <w:rFonts w:hint="default"/>
      </w:rPr>
    </w:lvl>
    <w:lvl w:ilvl="6" w:tplc="FA30A282">
      <w:numFmt w:val="bullet"/>
      <w:lvlText w:val="•"/>
      <w:lvlJc w:val="left"/>
      <w:pPr>
        <w:ind w:left="6182" w:hanging="708"/>
      </w:pPr>
      <w:rPr>
        <w:rFonts w:hint="default"/>
      </w:rPr>
    </w:lvl>
    <w:lvl w:ilvl="7" w:tplc="F34E7E10">
      <w:numFmt w:val="bullet"/>
      <w:lvlText w:val="•"/>
      <w:lvlJc w:val="left"/>
      <w:pPr>
        <w:ind w:left="6959" w:hanging="708"/>
      </w:pPr>
      <w:rPr>
        <w:rFonts w:hint="default"/>
      </w:rPr>
    </w:lvl>
    <w:lvl w:ilvl="8" w:tplc="C3E8455C">
      <w:numFmt w:val="bullet"/>
      <w:lvlText w:val="•"/>
      <w:lvlJc w:val="left"/>
      <w:pPr>
        <w:ind w:left="7736" w:hanging="708"/>
      </w:pPr>
      <w:rPr>
        <w:rFonts w:hint="default"/>
      </w:rPr>
    </w:lvl>
  </w:abstractNum>
  <w:abstractNum w:abstractNumId="20">
    <w:nsid w:val="63050473"/>
    <w:multiLevelType w:val="hybridMultilevel"/>
    <w:tmpl w:val="DD92C64C"/>
    <w:lvl w:ilvl="0" w:tplc="F3546646">
      <w:numFmt w:val="bullet"/>
      <w:lvlText w:val=""/>
      <w:lvlJc w:val="left"/>
      <w:pPr>
        <w:ind w:left="387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4C4B09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870454E">
      <w:numFmt w:val="bullet"/>
      <w:lvlText w:val="•"/>
      <w:lvlJc w:val="left"/>
      <w:pPr>
        <w:ind w:left="1100" w:hanging="286"/>
      </w:pPr>
      <w:rPr>
        <w:rFonts w:hint="default"/>
      </w:rPr>
    </w:lvl>
    <w:lvl w:ilvl="3" w:tplc="0F020C50">
      <w:numFmt w:val="bullet"/>
      <w:lvlText w:val="•"/>
      <w:lvlJc w:val="left"/>
      <w:pPr>
        <w:ind w:left="2035" w:hanging="286"/>
      </w:pPr>
      <w:rPr>
        <w:rFonts w:hint="default"/>
      </w:rPr>
    </w:lvl>
    <w:lvl w:ilvl="4" w:tplc="B7C0F636">
      <w:numFmt w:val="bullet"/>
      <w:lvlText w:val="•"/>
      <w:lvlJc w:val="left"/>
      <w:pPr>
        <w:ind w:left="2970" w:hanging="286"/>
      </w:pPr>
      <w:rPr>
        <w:rFonts w:hint="default"/>
      </w:rPr>
    </w:lvl>
    <w:lvl w:ilvl="5" w:tplc="2E4C7FA4">
      <w:numFmt w:val="bullet"/>
      <w:lvlText w:val="•"/>
      <w:lvlJc w:val="left"/>
      <w:pPr>
        <w:ind w:left="3906" w:hanging="286"/>
      </w:pPr>
      <w:rPr>
        <w:rFonts w:hint="default"/>
      </w:rPr>
    </w:lvl>
    <w:lvl w:ilvl="6" w:tplc="12FA5ED0">
      <w:numFmt w:val="bullet"/>
      <w:lvlText w:val="•"/>
      <w:lvlJc w:val="left"/>
      <w:pPr>
        <w:ind w:left="4841" w:hanging="286"/>
      </w:pPr>
      <w:rPr>
        <w:rFonts w:hint="default"/>
      </w:rPr>
    </w:lvl>
    <w:lvl w:ilvl="7" w:tplc="E86E4714">
      <w:numFmt w:val="bullet"/>
      <w:lvlText w:val="•"/>
      <w:lvlJc w:val="left"/>
      <w:pPr>
        <w:ind w:left="5777" w:hanging="286"/>
      </w:pPr>
      <w:rPr>
        <w:rFonts w:hint="default"/>
      </w:rPr>
    </w:lvl>
    <w:lvl w:ilvl="8" w:tplc="3FD656D8">
      <w:numFmt w:val="bullet"/>
      <w:lvlText w:val="•"/>
      <w:lvlJc w:val="left"/>
      <w:pPr>
        <w:ind w:left="6712" w:hanging="286"/>
      </w:pPr>
      <w:rPr>
        <w:rFonts w:hint="default"/>
      </w:rPr>
    </w:lvl>
  </w:abstractNum>
  <w:abstractNum w:abstractNumId="21">
    <w:nsid w:val="6C2468F4"/>
    <w:multiLevelType w:val="hybridMultilevel"/>
    <w:tmpl w:val="51300938"/>
    <w:lvl w:ilvl="0" w:tplc="2DF0C664">
      <w:numFmt w:val="bullet"/>
      <w:lvlText w:val=""/>
      <w:lvlJc w:val="left"/>
      <w:pPr>
        <w:ind w:left="822" w:hanging="42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ADA2EC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E7CFA2A">
      <w:numFmt w:val="bullet"/>
      <w:lvlText w:val="•"/>
      <w:lvlJc w:val="left"/>
      <w:pPr>
        <w:ind w:left="1761" w:hanging="286"/>
      </w:pPr>
      <w:rPr>
        <w:rFonts w:hint="default"/>
      </w:rPr>
    </w:lvl>
    <w:lvl w:ilvl="3" w:tplc="AD5E6A3C">
      <w:numFmt w:val="bullet"/>
      <w:lvlText w:val="•"/>
      <w:lvlJc w:val="left"/>
      <w:pPr>
        <w:ind w:left="2702" w:hanging="286"/>
      </w:pPr>
      <w:rPr>
        <w:rFonts w:hint="default"/>
      </w:rPr>
    </w:lvl>
    <w:lvl w:ilvl="4" w:tplc="E566107C">
      <w:numFmt w:val="bullet"/>
      <w:lvlText w:val="•"/>
      <w:lvlJc w:val="left"/>
      <w:pPr>
        <w:ind w:left="3643" w:hanging="286"/>
      </w:pPr>
      <w:rPr>
        <w:rFonts w:hint="default"/>
      </w:rPr>
    </w:lvl>
    <w:lvl w:ilvl="5" w:tplc="AFCE24B0">
      <w:numFmt w:val="bullet"/>
      <w:lvlText w:val="•"/>
      <w:lvlJc w:val="left"/>
      <w:pPr>
        <w:ind w:left="4584" w:hanging="286"/>
      </w:pPr>
      <w:rPr>
        <w:rFonts w:hint="default"/>
      </w:rPr>
    </w:lvl>
    <w:lvl w:ilvl="6" w:tplc="E57A326A">
      <w:numFmt w:val="bullet"/>
      <w:lvlText w:val="•"/>
      <w:lvlJc w:val="left"/>
      <w:pPr>
        <w:ind w:left="5526" w:hanging="286"/>
      </w:pPr>
      <w:rPr>
        <w:rFonts w:hint="default"/>
      </w:rPr>
    </w:lvl>
    <w:lvl w:ilvl="7" w:tplc="6C52F830">
      <w:numFmt w:val="bullet"/>
      <w:lvlText w:val="•"/>
      <w:lvlJc w:val="left"/>
      <w:pPr>
        <w:ind w:left="6467" w:hanging="286"/>
      </w:pPr>
      <w:rPr>
        <w:rFonts w:hint="default"/>
      </w:rPr>
    </w:lvl>
    <w:lvl w:ilvl="8" w:tplc="D918EFDE">
      <w:numFmt w:val="bullet"/>
      <w:lvlText w:val="•"/>
      <w:lvlJc w:val="left"/>
      <w:pPr>
        <w:ind w:left="7408" w:hanging="286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10"/>
  </w:num>
  <w:num w:numId="4">
    <w:abstractNumId w:val="4"/>
  </w:num>
  <w:num w:numId="5">
    <w:abstractNumId w:val="11"/>
  </w:num>
  <w:num w:numId="6">
    <w:abstractNumId w:val="16"/>
  </w:num>
  <w:num w:numId="7">
    <w:abstractNumId w:val="8"/>
  </w:num>
  <w:num w:numId="8">
    <w:abstractNumId w:val="0"/>
  </w:num>
  <w:num w:numId="9">
    <w:abstractNumId w:val="14"/>
  </w:num>
  <w:num w:numId="10">
    <w:abstractNumId w:val="20"/>
  </w:num>
  <w:num w:numId="11">
    <w:abstractNumId w:val="21"/>
  </w:num>
  <w:num w:numId="12">
    <w:abstractNumId w:val="17"/>
  </w:num>
  <w:num w:numId="13">
    <w:abstractNumId w:val="19"/>
  </w:num>
  <w:num w:numId="14">
    <w:abstractNumId w:val="7"/>
  </w:num>
  <w:num w:numId="15">
    <w:abstractNumId w:val="15"/>
  </w:num>
  <w:num w:numId="16">
    <w:abstractNumId w:val="13"/>
  </w:num>
  <w:num w:numId="17">
    <w:abstractNumId w:val="1"/>
  </w:num>
  <w:num w:numId="18">
    <w:abstractNumId w:val="2"/>
  </w:num>
  <w:num w:numId="19">
    <w:abstractNumId w:val="3"/>
  </w:num>
  <w:num w:numId="20">
    <w:abstractNumId w:val="12"/>
  </w:num>
  <w:num w:numId="21">
    <w:abstractNumId w:val="5"/>
  </w:num>
  <w:num w:numId="2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2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553"/>
    <w:rsid w:val="0006155F"/>
    <w:rsid w:val="00065E35"/>
    <w:rsid w:val="000737C9"/>
    <w:rsid w:val="00091A75"/>
    <w:rsid w:val="00141F8F"/>
    <w:rsid w:val="001739BE"/>
    <w:rsid w:val="0018432B"/>
    <w:rsid w:val="001E62B2"/>
    <w:rsid w:val="00231DFE"/>
    <w:rsid w:val="00233026"/>
    <w:rsid w:val="00253D2E"/>
    <w:rsid w:val="002E42D6"/>
    <w:rsid w:val="002E6CB7"/>
    <w:rsid w:val="002F7DE0"/>
    <w:rsid w:val="00302564"/>
    <w:rsid w:val="00310DE1"/>
    <w:rsid w:val="00347CB3"/>
    <w:rsid w:val="00357572"/>
    <w:rsid w:val="00370469"/>
    <w:rsid w:val="00376D38"/>
    <w:rsid w:val="0038075C"/>
    <w:rsid w:val="0039471C"/>
    <w:rsid w:val="00405F41"/>
    <w:rsid w:val="0044357B"/>
    <w:rsid w:val="004470B6"/>
    <w:rsid w:val="004704DA"/>
    <w:rsid w:val="00505DA0"/>
    <w:rsid w:val="005208B6"/>
    <w:rsid w:val="00570FC4"/>
    <w:rsid w:val="00571C93"/>
    <w:rsid w:val="00596552"/>
    <w:rsid w:val="005B38B6"/>
    <w:rsid w:val="005C7521"/>
    <w:rsid w:val="0062754F"/>
    <w:rsid w:val="00642CE3"/>
    <w:rsid w:val="00653727"/>
    <w:rsid w:val="00655E57"/>
    <w:rsid w:val="00667E61"/>
    <w:rsid w:val="006804F6"/>
    <w:rsid w:val="006B20FA"/>
    <w:rsid w:val="006C6436"/>
    <w:rsid w:val="00791225"/>
    <w:rsid w:val="007A2A27"/>
    <w:rsid w:val="00862742"/>
    <w:rsid w:val="008A67E4"/>
    <w:rsid w:val="008D7FAB"/>
    <w:rsid w:val="008F0BCA"/>
    <w:rsid w:val="008F1B89"/>
    <w:rsid w:val="009155C0"/>
    <w:rsid w:val="00920DA0"/>
    <w:rsid w:val="00A01553"/>
    <w:rsid w:val="00A82890"/>
    <w:rsid w:val="00AA6946"/>
    <w:rsid w:val="00AD26CF"/>
    <w:rsid w:val="00AD6F63"/>
    <w:rsid w:val="00B342E0"/>
    <w:rsid w:val="00B543FD"/>
    <w:rsid w:val="00B9400E"/>
    <w:rsid w:val="00BA7539"/>
    <w:rsid w:val="00BB179F"/>
    <w:rsid w:val="00C1519B"/>
    <w:rsid w:val="00C50377"/>
    <w:rsid w:val="00C7007F"/>
    <w:rsid w:val="00CB5214"/>
    <w:rsid w:val="00CC1CDA"/>
    <w:rsid w:val="00CC7B89"/>
    <w:rsid w:val="00D154E3"/>
    <w:rsid w:val="00D21DE3"/>
    <w:rsid w:val="00D45530"/>
    <w:rsid w:val="00D500C7"/>
    <w:rsid w:val="00DD0BCC"/>
    <w:rsid w:val="00DD5939"/>
    <w:rsid w:val="00DE3DB2"/>
    <w:rsid w:val="00DF4793"/>
    <w:rsid w:val="00E21DA7"/>
    <w:rsid w:val="00E35571"/>
    <w:rsid w:val="00E4585A"/>
    <w:rsid w:val="00E83A2E"/>
    <w:rsid w:val="00EB6C1A"/>
    <w:rsid w:val="00ED24EC"/>
    <w:rsid w:val="00ED4F79"/>
    <w:rsid w:val="00FB07FC"/>
    <w:rsid w:val="00FB2B75"/>
    <w:rsid w:val="00FE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07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A01553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A01553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01553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A01553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A01553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55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A01553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553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A0155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01553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A0155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155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155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A01553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01553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A015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155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A015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1553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A015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01553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A01553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A01553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A01553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A01553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A01553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A015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qFormat/>
    <w:rsid w:val="00A01553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A01553"/>
  </w:style>
  <w:style w:type="paragraph" w:styleId="ab">
    <w:name w:val="Balloon Text"/>
    <w:basedOn w:val="a"/>
    <w:link w:val="ac"/>
    <w:uiPriority w:val="99"/>
    <w:semiHidden/>
    <w:unhideWhenUsed/>
    <w:rsid w:val="00A015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155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A01553"/>
  </w:style>
  <w:style w:type="paragraph" w:customStyle="1" w:styleId="ad">
    <w:name w:val="Базовый"/>
    <w:rsid w:val="00A01553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A01553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A01553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A01553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A01553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A01553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A01553"/>
  </w:style>
  <w:style w:type="character" w:styleId="af2">
    <w:name w:val="Hyperlink"/>
    <w:uiPriority w:val="99"/>
    <w:rsid w:val="00A01553"/>
    <w:rPr>
      <w:color w:val="0000FF"/>
      <w:u w:val="single"/>
    </w:rPr>
  </w:style>
  <w:style w:type="character" w:styleId="af3">
    <w:name w:val="FollowedHyperlink"/>
    <w:semiHidden/>
    <w:rsid w:val="00A01553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A01553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A01553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A01553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A01553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A01553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A015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A01553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A015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A01553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A01553"/>
    <w:pPr>
      <w:ind w:firstLine="244"/>
    </w:pPr>
  </w:style>
  <w:style w:type="paragraph" w:customStyle="1" w:styleId="Style5">
    <w:name w:val="Style5"/>
    <w:basedOn w:val="a"/>
    <w:rsid w:val="00A01553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A01553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A01553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A01553"/>
    <w:rPr>
      <w:rFonts w:cs="Times New Roman"/>
    </w:rPr>
  </w:style>
  <w:style w:type="character" w:customStyle="1" w:styleId="afc">
    <w:name w:val="Основной текст + Полужирный"/>
    <w:rsid w:val="00A01553"/>
    <w:rPr>
      <w:b/>
      <w:sz w:val="22"/>
    </w:rPr>
  </w:style>
  <w:style w:type="character" w:customStyle="1" w:styleId="42">
    <w:name w:val="Подпись к таблице4"/>
    <w:rsid w:val="00A01553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A01553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A01553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A01553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A01553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A01553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A01553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A015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A0155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A015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A01553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qFormat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01553"/>
  </w:style>
  <w:style w:type="numbering" w:customStyle="1" w:styleId="111">
    <w:name w:val="Нет списка111"/>
    <w:next w:val="a2"/>
    <w:uiPriority w:val="99"/>
    <w:semiHidden/>
    <w:unhideWhenUsed/>
    <w:rsid w:val="00A01553"/>
  </w:style>
  <w:style w:type="character" w:styleId="aff">
    <w:name w:val="page number"/>
    <w:basedOn w:val="a0"/>
    <w:rsid w:val="00A01553"/>
  </w:style>
  <w:style w:type="paragraph" w:styleId="aff0">
    <w:name w:val="No Spacing"/>
    <w:link w:val="aff1"/>
    <w:uiPriority w:val="1"/>
    <w:qFormat/>
    <w:rsid w:val="00A01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A01553"/>
  </w:style>
  <w:style w:type="table" w:customStyle="1" w:styleId="112">
    <w:name w:val="Сетка таблицы11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A01553"/>
  </w:style>
  <w:style w:type="numbering" w:customStyle="1" w:styleId="120">
    <w:name w:val="Нет списка12"/>
    <w:next w:val="a2"/>
    <w:uiPriority w:val="99"/>
    <w:semiHidden/>
    <w:unhideWhenUsed/>
    <w:rsid w:val="00A01553"/>
  </w:style>
  <w:style w:type="numbering" w:customStyle="1" w:styleId="1120">
    <w:name w:val="Нет списка112"/>
    <w:next w:val="a2"/>
    <w:uiPriority w:val="99"/>
    <w:semiHidden/>
    <w:unhideWhenUsed/>
    <w:rsid w:val="00A01553"/>
  </w:style>
  <w:style w:type="numbering" w:customStyle="1" w:styleId="1112">
    <w:name w:val="Нет списка1112"/>
    <w:next w:val="a2"/>
    <w:semiHidden/>
    <w:unhideWhenUsed/>
    <w:rsid w:val="00A01553"/>
  </w:style>
  <w:style w:type="numbering" w:customStyle="1" w:styleId="11111">
    <w:name w:val="Нет списка11111"/>
    <w:next w:val="a2"/>
    <w:semiHidden/>
    <w:unhideWhenUsed/>
    <w:rsid w:val="00A01553"/>
  </w:style>
  <w:style w:type="character" w:customStyle="1" w:styleId="c8">
    <w:name w:val="c8"/>
    <w:basedOn w:val="a0"/>
    <w:rsid w:val="00A01553"/>
  </w:style>
  <w:style w:type="character" w:customStyle="1" w:styleId="c0">
    <w:name w:val="c0"/>
    <w:basedOn w:val="a0"/>
    <w:rsid w:val="00A01553"/>
  </w:style>
  <w:style w:type="character" w:styleId="aff2">
    <w:name w:val="Emphasis"/>
    <w:basedOn w:val="a0"/>
    <w:qFormat/>
    <w:rsid w:val="00A01553"/>
    <w:rPr>
      <w:i/>
      <w:iCs/>
    </w:rPr>
  </w:style>
  <w:style w:type="character" w:customStyle="1" w:styleId="17">
    <w:name w:val="Основной текст1"/>
    <w:rsid w:val="00A01553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A01553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A01553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01553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A015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A01553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01553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A01553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A01553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A01553"/>
  </w:style>
  <w:style w:type="paragraph" w:customStyle="1" w:styleId="c4">
    <w:name w:val="c4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A01553"/>
  </w:style>
  <w:style w:type="paragraph" w:customStyle="1" w:styleId="212">
    <w:name w:val="Основной текст 21"/>
    <w:basedOn w:val="a"/>
    <w:uiPriority w:val="99"/>
    <w:rsid w:val="00A01553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A0155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A01553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A01553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A015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015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A01553"/>
  </w:style>
  <w:style w:type="character" w:customStyle="1" w:styleId="submenu-table">
    <w:name w:val="submenu-table"/>
    <w:basedOn w:val="a0"/>
    <w:rsid w:val="00A01553"/>
  </w:style>
  <w:style w:type="paragraph" w:styleId="aff7">
    <w:name w:val="Document Map"/>
    <w:basedOn w:val="a"/>
    <w:link w:val="aff8"/>
    <w:uiPriority w:val="99"/>
    <w:semiHidden/>
    <w:unhideWhenUsed/>
    <w:rsid w:val="00A01553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A01553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A01553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A01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A01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locked/>
    <w:rsid w:val="00A01553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A01553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A01553"/>
    <w:pPr>
      <w:widowControl/>
      <w:numPr>
        <w:numId w:val="8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A01553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A01553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A01553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A01553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A0155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A01553"/>
  </w:style>
  <w:style w:type="table" w:customStyle="1" w:styleId="71">
    <w:name w:val="Сетка таблицы7"/>
    <w:basedOn w:val="a1"/>
    <w:next w:val="afd"/>
    <w:uiPriority w:val="59"/>
    <w:rsid w:val="00A01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01553"/>
  </w:style>
  <w:style w:type="table" w:customStyle="1" w:styleId="121">
    <w:name w:val="Сетка таблицы12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A01553"/>
  </w:style>
  <w:style w:type="paragraph" w:customStyle="1" w:styleId="p14">
    <w:name w:val="p14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A0155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A01553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A015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A015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A01553"/>
    <w:pPr>
      <w:ind w:left="283" w:hanging="283"/>
      <w:contextualSpacing/>
    </w:pPr>
  </w:style>
  <w:style w:type="character" w:customStyle="1" w:styleId="14pt">
    <w:name w:val="Стиль 14 pt"/>
    <w:rsid w:val="00A01553"/>
    <w:rPr>
      <w:sz w:val="28"/>
      <w:szCs w:val="28"/>
    </w:rPr>
  </w:style>
  <w:style w:type="paragraph" w:customStyle="1" w:styleId="213">
    <w:name w:val="Маркированный список 21"/>
    <w:basedOn w:val="a"/>
    <w:rsid w:val="00A01553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A0155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A0155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A01553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A01553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A0155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A0155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07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A01553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A01553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01553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A01553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A01553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55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A01553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553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A0155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01553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A0155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155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155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A01553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01553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A015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155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A015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1553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A015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01553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A01553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A01553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A01553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A01553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A01553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A015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qFormat/>
    <w:rsid w:val="00A01553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A01553"/>
  </w:style>
  <w:style w:type="paragraph" w:styleId="ab">
    <w:name w:val="Balloon Text"/>
    <w:basedOn w:val="a"/>
    <w:link w:val="ac"/>
    <w:uiPriority w:val="99"/>
    <w:semiHidden/>
    <w:unhideWhenUsed/>
    <w:rsid w:val="00A015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155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A01553"/>
  </w:style>
  <w:style w:type="paragraph" w:customStyle="1" w:styleId="ad">
    <w:name w:val="Базовый"/>
    <w:rsid w:val="00A01553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A01553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A01553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A01553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A01553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A01553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A01553"/>
  </w:style>
  <w:style w:type="character" w:styleId="af2">
    <w:name w:val="Hyperlink"/>
    <w:uiPriority w:val="99"/>
    <w:rsid w:val="00A01553"/>
    <w:rPr>
      <w:color w:val="0000FF"/>
      <w:u w:val="single"/>
    </w:rPr>
  </w:style>
  <w:style w:type="character" w:styleId="af3">
    <w:name w:val="FollowedHyperlink"/>
    <w:semiHidden/>
    <w:rsid w:val="00A01553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A01553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A01553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A01553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A01553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A01553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A015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A01553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A015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01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A01553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A01553"/>
    <w:pPr>
      <w:ind w:firstLine="244"/>
    </w:pPr>
  </w:style>
  <w:style w:type="paragraph" w:customStyle="1" w:styleId="Style5">
    <w:name w:val="Style5"/>
    <w:basedOn w:val="a"/>
    <w:rsid w:val="00A01553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A01553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A01553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A01553"/>
    <w:rPr>
      <w:rFonts w:cs="Times New Roman"/>
    </w:rPr>
  </w:style>
  <w:style w:type="character" w:customStyle="1" w:styleId="afc">
    <w:name w:val="Основной текст + Полужирный"/>
    <w:rsid w:val="00A01553"/>
    <w:rPr>
      <w:b/>
      <w:sz w:val="22"/>
    </w:rPr>
  </w:style>
  <w:style w:type="character" w:customStyle="1" w:styleId="42">
    <w:name w:val="Подпись к таблице4"/>
    <w:rsid w:val="00A01553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A01553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A01553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A01553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A01553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A01553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A01553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A015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A0155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A015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A01553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qFormat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01553"/>
  </w:style>
  <w:style w:type="numbering" w:customStyle="1" w:styleId="111">
    <w:name w:val="Нет списка111"/>
    <w:next w:val="a2"/>
    <w:uiPriority w:val="99"/>
    <w:semiHidden/>
    <w:unhideWhenUsed/>
    <w:rsid w:val="00A01553"/>
  </w:style>
  <w:style w:type="character" w:styleId="aff">
    <w:name w:val="page number"/>
    <w:basedOn w:val="a0"/>
    <w:rsid w:val="00A01553"/>
  </w:style>
  <w:style w:type="paragraph" w:styleId="aff0">
    <w:name w:val="No Spacing"/>
    <w:link w:val="aff1"/>
    <w:uiPriority w:val="1"/>
    <w:qFormat/>
    <w:rsid w:val="00A01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A01553"/>
  </w:style>
  <w:style w:type="table" w:customStyle="1" w:styleId="112">
    <w:name w:val="Сетка таблицы11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A015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A01553"/>
  </w:style>
  <w:style w:type="numbering" w:customStyle="1" w:styleId="120">
    <w:name w:val="Нет списка12"/>
    <w:next w:val="a2"/>
    <w:uiPriority w:val="99"/>
    <w:semiHidden/>
    <w:unhideWhenUsed/>
    <w:rsid w:val="00A01553"/>
  </w:style>
  <w:style w:type="numbering" w:customStyle="1" w:styleId="1120">
    <w:name w:val="Нет списка112"/>
    <w:next w:val="a2"/>
    <w:uiPriority w:val="99"/>
    <w:semiHidden/>
    <w:unhideWhenUsed/>
    <w:rsid w:val="00A01553"/>
  </w:style>
  <w:style w:type="numbering" w:customStyle="1" w:styleId="1112">
    <w:name w:val="Нет списка1112"/>
    <w:next w:val="a2"/>
    <w:semiHidden/>
    <w:unhideWhenUsed/>
    <w:rsid w:val="00A01553"/>
  </w:style>
  <w:style w:type="numbering" w:customStyle="1" w:styleId="11111">
    <w:name w:val="Нет списка11111"/>
    <w:next w:val="a2"/>
    <w:semiHidden/>
    <w:unhideWhenUsed/>
    <w:rsid w:val="00A01553"/>
  </w:style>
  <w:style w:type="character" w:customStyle="1" w:styleId="c8">
    <w:name w:val="c8"/>
    <w:basedOn w:val="a0"/>
    <w:rsid w:val="00A01553"/>
  </w:style>
  <w:style w:type="character" w:customStyle="1" w:styleId="c0">
    <w:name w:val="c0"/>
    <w:basedOn w:val="a0"/>
    <w:rsid w:val="00A01553"/>
  </w:style>
  <w:style w:type="character" w:styleId="aff2">
    <w:name w:val="Emphasis"/>
    <w:basedOn w:val="a0"/>
    <w:qFormat/>
    <w:rsid w:val="00A01553"/>
    <w:rPr>
      <w:i/>
      <w:iCs/>
    </w:rPr>
  </w:style>
  <w:style w:type="character" w:customStyle="1" w:styleId="17">
    <w:name w:val="Основной текст1"/>
    <w:rsid w:val="00A01553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A01553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A01553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01553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A015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A01553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01553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A01553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A01553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A01553"/>
  </w:style>
  <w:style w:type="paragraph" w:customStyle="1" w:styleId="c4">
    <w:name w:val="c4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A01553"/>
  </w:style>
  <w:style w:type="paragraph" w:customStyle="1" w:styleId="212">
    <w:name w:val="Основной текст 21"/>
    <w:basedOn w:val="a"/>
    <w:uiPriority w:val="99"/>
    <w:rsid w:val="00A01553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A0155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A01553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A01553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A015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015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A01553"/>
  </w:style>
  <w:style w:type="character" w:customStyle="1" w:styleId="submenu-table">
    <w:name w:val="submenu-table"/>
    <w:basedOn w:val="a0"/>
    <w:rsid w:val="00A01553"/>
  </w:style>
  <w:style w:type="paragraph" w:styleId="aff7">
    <w:name w:val="Document Map"/>
    <w:basedOn w:val="a"/>
    <w:link w:val="aff8"/>
    <w:uiPriority w:val="99"/>
    <w:semiHidden/>
    <w:unhideWhenUsed/>
    <w:rsid w:val="00A01553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A01553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A01553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A01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A01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locked/>
    <w:rsid w:val="00A01553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A01553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A01553"/>
    <w:pPr>
      <w:widowControl/>
      <w:numPr>
        <w:numId w:val="8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A01553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A01553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A01553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A01553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A0155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A01553"/>
  </w:style>
  <w:style w:type="table" w:customStyle="1" w:styleId="71">
    <w:name w:val="Сетка таблицы7"/>
    <w:basedOn w:val="a1"/>
    <w:next w:val="afd"/>
    <w:uiPriority w:val="59"/>
    <w:rsid w:val="00A01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01553"/>
  </w:style>
  <w:style w:type="table" w:customStyle="1" w:styleId="121">
    <w:name w:val="Сетка таблицы12"/>
    <w:basedOn w:val="a1"/>
    <w:next w:val="afd"/>
    <w:rsid w:val="00A0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A01553"/>
  </w:style>
  <w:style w:type="paragraph" w:customStyle="1" w:styleId="p14">
    <w:name w:val="p14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A0155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A0155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A01553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A015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A015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A0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A01553"/>
    <w:pPr>
      <w:ind w:left="283" w:hanging="283"/>
      <w:contextualSpacing/>
    </w:pPr>
  </w:style>
  <w:style w:type="character" w:customStyle="1" w:styleId="14pt">
    <w:name w:val="Стиль 14 pt"/>
    <w:rsid w:val="00A01553"/>
    <w:rPr>
      <w:sz w:val="28"/>
      <w:szCs w:val="28"/>
    </w:rPr>
  </w:style>
  <w:style w:type="paragraph" w:customStyle="1" w:styleId="213">
    <w:name w:val="Маркированный список 21"/>
    <w:basedOn w:val="a"/>
    <w:rsid w:val="00A01553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A0155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A0155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A01553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A01553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A0155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A0155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A2C5-5F3A-4663-949A-8DA52DCD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17579</Words>
  <Characters>100203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2</cp:revision>
  <cp:lastPrinted>2018-09-18T17:55:00Z</cp:lastPrinted>
  <dcterms:created xsi:type="dcterms:W3CDTF">2021-01-29T08:41:00Z</dcterms:created>
  <dcterms:modified xsi:type="dcterms:W3CDTF">2021-01-29T08:41:00Z</dcterms:modified>
</cp:coreProperties>
</file>